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C84CDF" w14:textId="77777777" w:rsidR="003C4982" w:rsidRDefault="00CB45B9">
      <w:pPr>
        <w:pStyle w:val="Heading1"/>
      </w:pPr>
      <w:r>
        <w:t>Blueprint dan Butir Kuesioner Variabel Pola Asuh Orang Tua</w:t>
      </w:r>
    </w:p>
    <w:p w14:paraId="7539E20C" w14:textId="77777777" w:rsidR="003C4982" w:rsidRDefault="00CB45B9">
      <w:r>
        <w:t>Disusun berdasarkan teori pola asuh orang tua dari Diana Baumrind (1967, 1991) dan alat ukur Parental Authority Questionnaire (PAQ) yang dikembangkan oleh John R. Buri (1991), dalam skripsi Arifa Selma Fadhila (2023), Fakultas Psikologi UIN Syarif Hidayatullah Jakarta.</w:t>
      </w:r>
    </w:p>
    <w:p w14:paraId="48A1DACC" w14:textId="77777777" w:rsidR="003C4982" w:rsidRDefault="00CB45B9">
      <w:r>
        <w:t>Variabel ini mengukur tiga dimensi utama pola asuh orang tua yaitu Authoritative (demokratis), Authoritarian (otoriter), dan Permissive (memanjakan). Skala menggunakan model Likert 4 poin: Sangat Setuju (SS) = 4, Setuju (S) = 3, Tidak Setuju (TS) = 2, Sangat Tidak Setuju (STS) = 1.</w:t>
      </w:r>
    </w:p>
    <w:p w14:paraId="1EB649A5" w14:textId="77777777" w:rsidR="00EA61D0" w:rsidRDefault="00EA61D0"/>
    <w:tbl>
      <w:tblPr>
        <w:tblStyle w:val="TableGrid"/>
        <w:tblW w:w="0" w:type="auto"/>
        <w:tblLook w:val="04A0" w:firstRow="1" w:lastRow="0" w:firstColumn="1" w:lastColumn="0" w:noHBand="0" w:noVBand="1"/>
      </w:tblPr>
      <w:tblGrid>
        <w:gridCol w:w="1728"/>
        <w:gridCol w:w="1728"/>
        <w:gridCol w:w="1728"/>
        <w:gridCol w:w="1728"/>
      </w:tblGrid>
      <w:tr w:rsidR="00EA61D0" w14:paraId="6CDA39DE" w14:textId="77777777" w:rsidTr="002053C4">
        <w:tc>
          <w:tcPr>
            <w:tcW w:w="1728" w:type="dxa"/>
          </w:tcPr>
          <w:p w14:paraId="0453A871" w14:textId="77777777" w:rsidR="00EA61D0" w:rsidRDefault="00EA61D0">
            <w:r>
              <w:t>Dimensi</w:t>
            </w:r>
          </w:p>
        </w:tc>
        <w:tc>
          <w:tcPr>
            <w:tcW w:w="1728" w:type="dxa"/>
          </w:tcPr>
          <w:p w14:paraId="1871B2D9" w14:textId="77777777" w:rsidR="00EA61D0" w:rsidRDefault="00EA61D0">
            <w:r>
              <w:t>Indikator</w:t>
            </w:r>
          </w:p>
        </w:tc>
        <w:tc>
          <w:tcPr>
            <w:tcW w:w="1728" w:type="dxa"/>
          </w:tcPr>
          <w:p w14:paraId="5CE6E05C" w14:textId="77777777" w:rsidR="00EA61D0" w:rsidRDefault="00EA61D0">
            <w:r>
              <w:t>Nomor Item</w:t>
            </w:r>
          </w:p>
        </w:tc>
        <w:tc>
          <w:tcPr>
            <w:tcW w:w="1728" w:type="dxa"/>
          </w:tcPr>
          <w:p w14:paraId="6CFACEBE" w14:textId="77777777" w:rsidR="00EA61D0" w:rsidRDefault="00EA61D0">
            <w:r>
              <w:t>Arah (F/U)</w:t>
            </w:r>
          </w:p>
        </w:tc>
      </w:tr>
      <w:tr w:rsidR="00EA61D0" w14:paraId="7C8629D9" w14:textId="77777777" w:rsidTr="002053C4">
        <w:tc>
          <w:tcPr>
            <w:tcW w:w="1728" w:type="dxa"/>
          </w:tcPr>
          <w:p w14:paraId="0AEAFAC1" w14:textId="77777777" w:rsidR="00EA61D0" w:rsidRDefault="00EA61D0">
            <w:r>
              <w:t>Authoritative</w:t>
            </w:r>
          </w:p>
        </w:tc>
        <w:tc>
          <w:tcPr>
            <w:tcW w:w="1728" w:type="dxa"/>
          </w:tcPr>
          <w:p w14:paraId="73A27063" w14:textId="77777777" w:rsidR="00EA61D0" w:rsidRDefault="00EA61D0">
            <w:r>
              <w:t>Orang tua mendengarkan dan memberi penjelasan kepada anak</w:t>
            </w:r>
          </w:p>
        </w:tc>
        <w:tc>
          <w:tcPr>
            <w:tcW w:w="1728" w:type="dxa"/>
          </w:tcPr>
          <w:p w14:paraId="39BE8199" w14:textId="77777777" w:rsidR="00EA61D0" w:rsidRDefault="00EA61D0">
            <w:r>
              <w:t>1</w:t>
            </w:r>
          </w:p>
        </w:tc>
        <w:tc>
          <w:tcPr>
            <w:tcW w:w="1728" w:type="dxa"/>
          </w:tcPr>
          <w:p w14:paraId="7FCD280B" w14:textId="77777777" w:rsidR="00EA61D0" w:rsidRDefault="00EA61D0">
            <w:r>
              <w:t>F</w:t>
            </w:r>
          </w:p>
        </w:tc>
      </w:tr>
      <w:tr w:rsidR="00EA61D0" w14:paraId="6B498C8A" w14:textId="77777777" w:rsidTr="002053C4">
        <w:tc>
          <w:tcPr>
            <w:tcW w:w="1728" w:type="dxa"/>
          </w:tcPr>
          <w:p w14:paraId="420073C6" w14:textId="77777777" w:rsidR="00EA61D0" w:rsidRDefault="00EA61D0">
            <w:r>
              <w:t>Authoritative</w:t>
            </w:r>
          </w:p>
        </w:tc>
        <w:tc>
          <w:tcPr>
            <w:tcW w:w="1728" w:type="dxa"/>
          </w:tcPr>
          <w:p w14:paraId="26665C35" w14:textId="77777777" w:rsidR="00EA61D0" w:rsidRDefault="00EA61D0"/>
        </w:tc>
        <w:tc>
          <w:tcPr>
            <w:tcW w:w="1728" w:type="dxa"/>
          </w:tcPr>
          <w:p w14:paraId="3FEC1899" w14:textId="77777777" w:rsidR="00EA61D0" w:rsidRDefault="00EA61D0">
            <w:r>
              <w:t>2</w:t>
            </w:r>
          </w:p>
        </w:tc>
        <w:tc>
          <w:tcPr>
            <w:tcW w:w="1728" w:type="dxa"/>
          </w:tcPr>
          <w:p w14:paraId="2BEE2D38" w14:textId="77777777" w:rsidR="00EA61D0" w:rsidRDefault="00EA61D0">
            <w:r>
              <w:t>F</w:t>
            </w:r>
          </w:p>
        </w:tc>
      </w:tr>
      <w:tr w:rsidR="00EA61D0" w14:paraId="1C542000" w14:textId="77777777" w:rsidTr="002053C4">
        <w:tc>
          <w:tcPr>
            <w:tcW w:w="1728" w:type="dxa"/>
          </w:tcPr>
          <w:p w14:paraId="7FA18A1B" w14:textId="77777777" w:rsidR="00EA61D0" w:rsidRDefault="00EA61D0">
            <w:r>
              <w:t>Authoritative</w:t>
            </w:r>
          </w:p>
        </w:tc>
        <w:tc>
          <w:tcPr>
            <w:tcW w:w="1728" w:type="dxa"/>
          </w:tcPr>
          <w:p w14:paraId="733C374D" w14:textId="77777777" w:rsidR="00EA61D0" w:rsidRDefault="00EA61D0"/>
        </w:tc>
        <w:tc>
          <w:tcPr>
            <w:tcW w:w="1728" w:type="dxa"/>
          </w:tcPr>
          <w:p w14:paraId="68226ACC" w14:textId="77777777" w:rsidR="00EA61D0" w:rsidRDefault="00EA61D0">
            <w:r>
              <w:t>3</w:t>
            </w:r>
          </w:p>
        </w:tc>
        <w:tc>
          <w:tcPr>
            <w:tcW w:w="1728" w:type="dxa"/>
          </w:tcPr>
          <w:p w14:paraId="32059C90" w14:textId="77777777" w:rsidR="00EA61D0" w:rsidRDefault="00EA61D0">
            <w:r>
              <w:t>F</w:t>
            </w:r>
          </w:p>
        </w:tc>
      </w:tr>
      <w:tr w:rsidR="00EA61D0" w14:paraId="6FE1B1F8" w14:textId="77777777" w:rsidTr="002053C4">
        <w:tc>
          <w:tcPr>
            <w:tcW w:w="1728" w:type="dxa"/>
          </w:tcPr>
          <w:p w14:paraId="625C51C0" w14:textId="77777777" w:rsidR="00EA61D0" w:rsidRDefault="00EA61D0">
            <w:r>
              <w:t>Authoritative</w:t>
            </w:r>
          </w:p>
        </w:tc>
        <w:tc>
          <w:tcPr>
            <w:tcW w:w="1728" w:type="dxa"/>
          </w:tcPr>
          <w:p w14:paraId="0AB923F8" w14:textId="77777777" w:rsidR="00EA61D0" w:rsidRDefault="00EA61D0"/>
        </w:tc>
        <w:tc>
          <w:tcPr>
            <w:tcW w:w="1728" w:type="dxa"/>
          </w:tcPr>
          <w:p w14:paraId="7BA5A62D" w14:textId="77777777" w:rsidR="00EA61D0" w:rsidRDefault="00EA61D0">
            <w:r>
              <w:t>4</w:t>
            </w:r>
          </w:p>
        </w:tc>
        <w:tc>
          <w:tcPr>
            <w:tcW w:w="1728" w:type="dxa"/>
          </w:tcPr>
          <w:p w14:paraId="171731E4" w14:textId="77777777" w:rsidR="00EA61D0" w:rsidRDefault="00EA61D0">
            <w:r>
              <w:t>F</w:t>
            </w:r>
          </w:p>
        </w:tc>
      </w:tr>
      <w:tr w:rsidR="00EA61D0" w14:paraId="48F69BC2" w14:textId="77777777" w:rsidTr="002053C4">
        <w:tc>
          <w:tcPr>
            <w:tcW w:w="1728" w:type="dxa"/>
          </w:tcPr>
          <w:p w14:paraId="40757580" w14:textId="77777777" w:rsidR="00EA61D0" w:rsidRDefault="00EA61D0">
            <w:r>
              <w:t>Authoritative</w:t>
            </w:r>
          </w:p>
        </w:tc>
        <w:tc>
          <w:tcPr>
            <w:tcW w:w="1728" w:type="dxa"/>
          </w:tcPr>
          <w:p w14:paraId="75297375" w14:textId="77777777" w:rsidR="00EA61D0" w:rsidRDefault="00EA61D0"/>
        </w:tc>
        <w:tc>
          <w:tcPr>
            <w:tcW w:w="1728" w:type="dxa"/>
          </w:tcPr>
          <w:p w14:paraId="523F460A" w14:textId="77777777" w:rsidR="00EA61D0" w:rsidRDefault="00EA61D0">
            <w:r>
              <w:t>5</w:t>
            </w:r>
          </w:p>
        </w:tc>
        <w:tc>
          <w:tcPr>
            <w:tcW w:w="1728" w:type="dxa"/>
          </w:tcPr>
          <w:p w14:paraId="16F826D6" w14:textId="77777777" w:rsidR="00EA61D0" w:rsidRDefault="00EA61D0">
            <w:r>
              <w:t>F</w:t>
            </w:r>
          </w:p>
        </w:tc>
      </w:tr>
      <w:tr w:rsidR="00EA61D0" w14:paraId="0EDA7A53" w14:textId="77777777" w:rsidTr="002053C4">
        <w:tc>
          <w:tcPr>
            <w:tcW w:w="1728" w:type="dxa"/>
          </w:tcPr>
          <w:p w14:paraId="37C24E46" w14:textId="77777777" w:rsidR="00EA61D0" w:rsidRDefault="00EA61D0">
            <w:r>
              <w:t>Authoritative</w:t>
            </w:r>
          </w:p>
        </w:tc>
        <w:tc>
          <w:tcPr>
            <w:tcW w:w="1728" w:type="dxa"/>
          </w:tcPr>
          <w:p w14:paraId="3441A361" w14:textId="77777777" w:rsidR="00EA61D0" w:rsidRDefault="00EA61D0"/>
        </w:tc>
        <w:tc>
          <w:tcPr>
            <w:tcW w:w="1728" w:type="dxa"/>
          </w:tcPr>
          <w:p w14:paraId="552592CF" w14:textId="77777777" w:rsidR="00EA61D0" w:rsidRDefault="00EA61D0">
            <w:r>
              <w:t>6</w:t>
            </w:r>
          </w:p>
        </w:tc>
        <w:tc>
          <w:tcPr>
            <w:tcW w:w="1728" w:type="dxa"/>
          </w:tcPr>
          <w:p w14:paraId="03592B30" w14:textId="77777777" w:rsidR="00EA61D0" w:rsidRDefault="00EA61D0">
            <w:r>
              <w:t>U</w:t>
            </w:r>
          </w:p>
        </w:tc>
      </w:tr>
      <w:tr w:rsidR="00EA61D0" w14:paraId="23D64688" w14:textId="77777777" w:rsidTr="002053C4">
        <w:tc>
          <w:tcPr>
            <w:tcW w:w="1728" w:type="dxa"/>
          </w:tcPr>
          <w:p w14:paraId="6E938A3B" w14:textId="77777777" w:rsidR="00EA61D0" w:rsidRDefault="00EA61D0">
            <w:r>
              <w:t>Authoritative</w:t>
            </w:r>
          </w:p>
        </w:tc>
        <w:tc>
          <w:tcPr>
            <w:tcW w:w="1728" w:type="dxa"/>
          </w:tcPr>
          <w:p w14:paraId="2D2AEF99" w14:textId="77777777" w:rsidR="00EA61D0" w:rsidRDefault="00EA61D0"/>
        </w:tc>
        <w:tc>
          <w:tcPr>
            <w:tcW w:w="1728" w:type="dxa"/>
          </w:tcPr>
          <w:p w14:paraId="6336854A" w14:textId="77777777" w:rsidR="00EA61D0" w:rsidRDefault="00EA61D0">
            <w:r>
              <w:t>7</w:t>
            </w:r>
          </w:p>
        </w:tc>
        <w:tc>
          <w:tcPr>
            <w:tcW w:w="1728" w:type="dxa"/>
          </w:tcPr>
          <w:p w14:paraId="64B8E280" w14:textId="77777777" w:rsidR="00EA61D0" w:rsidRDefault="00EA61D0">
            <w:r>
              <w:t>U</w:t>
            </w:r>
          </w:p>
        </w:tc>
      </w:tr>
      <w:tr w:rsidR="00EA61D0" w14:paraId="7945E71A" w14:textId="77777777" w:rsidTr="002053C4">
        <w:tc>
          <w:tcPr>
            <w:tcW w:w="1728" w:type="dxa"/>
          </w:tcPr>
          <w:p w14:paraId="6E5C96CF" w14:textId="77777777" w:rsidR="00EA61D0" w:rsidRDefault="00EA61D0">
            <w:r>
              <w:t>Authoritative</w:t>
            </w:r>
          </w:p>
        </w:tc>
        <w:tc>
          <w:tcPr>
            <w:tcW w:w="1728" w:type="dxa"/>
          </w:tcPr>
          <w:p w14:paraId="7112875F" w14:textId="77777777" w:rsidR="00EA61D0" w:rsidRDefault="00EA61D0"/>
        </w:tc>
        <w:tc>
          <w:tcPr>
            <w:tcW w:w="1728" w:type="dxa"/>
          </w:tcPr>
          <w:p w14:paraId="6EE0313C" w14:textId="77777777" w:rsidR="00EA61D0" w:rsidRDefault="00EA61D0">
            <w:r>
              <w:t>8</w:t>
            </w:r>
          </w:p>
        </w:tc>
        <w:tc>
          <w:tcPr>
            <w:tcW w:w="1728" w:type="dxa"/>
          </w:tcPr>
          <w:p w14:paraId="52E6BF4E" w14:textId="77777777" w:rsidR="00EA61D0" w:rsidRDefault="00EA61D0">
            <w:r>
              <w:t>F</w:t>
            </w:r>
          </w:p>
        </w:tc>
      </w:tr>
      <w:tr w:rsidR="00EA61D0" w14:paraId="7DCCCC7F" w14:textId="77777777" w:rsidTr="002053C4">
        <w:tc>
          <w:tcPr>
            <w:tcW w:w="1728" w:type="dxa"/>
          </w:tcPr>
          <w:p w14:paraId="09BFD380" w14:textId="77777777" w:rsidR="00EA61D0" w:rsidRDefault="00EA61D0">
            <w:r>
              <w:t>Authoritative</w:t>
            </w:r>
          </w:p>
        </w:tc>
        <w:tc>
          <w:tcPr>
            <w:tcW w:w="1728" w:type="dxa"/>
          </w:tcPr>
          <w:p w14:paraId="1F217D24" w14:textId="77777777" w:rsidR="00EA61D0" w:rsidRDefault="00EA61D0"/>
        </w:tc>
        <w:tc>
          <w:tcPr>
            <w:tcW w:w="1728" w:type="dxa"/>
          </w:tcPr>
          <w:p w14:paraId="62CA84ED" w14:textId="77777777" w:rsidR="00EA61D0" w:rsidRDefault="00EA61D0">
            <w:r>
              <w:t>9</w:t>
            </w:r>
          </w:p>
        </w:tc>
        <w:tc>
          <w:tcPr>
            <w:tcW w:w="1728" w:type="dxa"/>
          </w:tcPr>
          <w:p w14:paraId="39CCB872" w14:textId="77777777" w:rsidR="00EA61D0" w:rsidRDefault="00EA61D0">
            <w:r>
              <w:t>F</w:t>
            </w:r>
          </w:p>
        </w:tc>
      </w:tr>
      <w:tr w:rsidR="00EA61D0" w14:paraId="4F2BB846" w14:textId="77777777" w:rsidTr="002053C4">
        <w:tc>
          <w:tcPr>
            <w:tcW w:w="1728" w:type="dxa"/>
          </w:tcPr>
          <w:p w14:paraId="34CE113C" w14:textId="77777777" w:rsidR="00EA61D0" w:rsidRDefault="00EA61D0">
            <w:r>
              <w:t>Authoritative</w:t>
            </w:r>
          </w:p>
        </w:tc>
        <w:tc>
          <w:tcPr>
            <w:tcW w:w="1728" w:type="dxa"/>
          </w:tcPr>
          <w:p w14:paraId="6077F041" w14:textId="77777777" w:rsidR="00EA61D0" w:rsidRDefault="00EA61D0"/>
        </w:tc>
        <w:tc>
          <w:tcPr>
            <w:tcW w:w="1728" w:type="dxa"/>
          </w:tcPr>
          <w:p w14:paraId="7448D60F" w14:textId="77777777" w:rsidR="00EA61D0" w:rsidRDefault="00EA61D0">
            <w:r>
              <w:t>10</w:t>
            </w:r>
          </w:p>
        </w:tc>
        <w:tc>
          <w:tcPr>
            <w:tcW w:w="1728" w:type="dxa"/>
          </w:tcPr>
          <w:p w14:paraId="716873B4" w14:textId="77777777" w:rsidR="00EA61D0" w:rsidRDefault="00EA61D0">
            <w:r>
              <w:t>F</w:t>
            </w:r>
          </w:p>
        </w:tc>
      </w:tr>
      <w:tr w:rsidR="00EA61D0" w14:paraId="448D05F2" w14:textId="77777777" w:rsidTr="002053C4">
        <w:tc>
          <w:tcPr>
            <w:tcW w:w="1728" w:type="dxa"/>
          </w:tcPr>
          <w:p w14:paraId="097C3D71" w14:textId="77777777" w:rsidR="00EA61D0" w:rsidRDefault="00EA61D0">
            <w:r>
              <w:t>Authoritarian</w:t>
            </w:r>
          </w:p>
          <w:p w14:paraId="08329AFB" w14:textId="77777777" w:rsidR="000257CE" w:rsidRDefault="000257CE" w:rsidP="000257CE"/>
          <w:p w14:paraId="23CBB550" w14:textId="77777777" w:rsidR="000257CE" w:rsidRDefault="000257CE" w:rsidP="000257CE"/>
          <w:p w14:paraId="5B49473F" w14:textId="58F7835F" w:rsidR="000257CE" w:rsidRPr="000257CE" w:rsidRDefault="000257CE" w:rsidP="000257CE">
            <w:pPr>
              <w:tabs>
                <w:tab w:val="left" w:pos="1313"/>
              </w:tabs>
            </w:pPr>
            <w:r>
              <w:tab/>
            </w:r>
          </w:p>
        </w:tc>
        <w:tc>
          <w:tcPr>
            <w:tcW w:w="1728" w:type="dxa"/>
          </w:tcPr>
          <w:p w14:paraId="253F125B" w14:textId="77777777" w:rsidR="00EA61D0" w:rsidRDefault="00EA61D0">
            <w:r>
              <w:t>Orang tua bersikap kaku, menuntut ketaatan penuh tanpa diskusi</w:t>
            </w:r>
          </w:p>
        </w:tc>
        <w:tc>
          <w:tcPr>
            <w:tcW w:w="1728" w:type="dxa"/>
          </w:tcPr>
          <w:p w14:paraId="7FAFF80F" w14:textId="77777777" w:rsidR="00EA61D0" w:rsidRDefault="00EA61D0">
            <w:r>
              <w:t>11</w:t>
            </w:r>
          </w:p>
        </w:tc>
        <w:tc>
          <w:tcPr>
            <w:tcW w:w="1728" w:type="dxa"/>
          </w:tcPr>
          <w:p w14:paraId="6545DF1B" w14:textId="77777777" w:rsidR="00EA61D0" w:rsidRDefault="00EA61D0">
            <w:r>
              <w:t>F</w:t>
            </w:r>
          </w:p>
        </w:tc>
      </w:tr>
      <w:tr w:rsidR="00EA61D0" w14:paraId="6BD286BD" w14:textId="77777777" w:rsidTr="002053C4">
        <w:tc>
          <w:tcPr>
            <w:tcW w:w="1728" w:type="dxa"/>
          </w:tcPr>
          <w:p w14:paraId="7129E768" w14:textId="77777777" w:rsidR="00EA61D0" w:rsidRDefault="00EA61D0">
            <w:r>
              <w:t>Authoritarian</w:t>
            </w:r>
          </w:p>
        </w:tc>
        <w:tc>
          <w:tcPr>
            <w:tcW w:w="1728" w:type="dxa"/>
          </w:tcPr>
          <w:p w14:paraId="6F9F8075" w14:textId="77777777" w:rsidR="00EA61D0" w:rsidRDefault="00EA61D0"/>
        </w:tc>
        <w:tc>
          <w:tcPr>
            <w:tcW w:w="1728" w:type="dxa"/>
          </w:tcPr>
          <w:p w14:paraId="550FF61F" w14:textId="77777777" w:rsidR="00EA61D0" w:rsidRDefault="00EA61D0">
            <w:r>
              <w:t>12</w:t>
            </w:r>
          </w:p>
        </w:tc>
        <w:tc>
          <w:tcPr>
            <w:tcW w:w="1728" w:type="dxa"/>
          </w:tcPr>
          <w:p w14:paraId="29B04EFA" w14:textId="77777777" w:rsidR="00EA61D0" w:rsidRDefault="00EA61D0">
            <w:r>
              <w:t>F</w:t>
            </w:r>
          </w:p>
        </w:tc>
      </w:tr>
      <w:tr w:rsidR="00EA61D0" w14:paraId="4C13DCF3" w14:textId="77777777" w:rsidTr="002053C4">
        <w:tc>
          <w:tcPr>
            <w:tcW w:w="1728" w:type="dxa"/>
          </w:tcPr>
          <w:p w14:paraId="0687EA2A" w14:textId="77777777" w:rsidR="00EA61D0" w:rsidRDefault="00EA61D0">
            <w:r>
              <w:t>Authoritarian</w:t>
            </w:r>
          </w:p>
        </w:tc>
        <w:tc>
          <w:tcPr>
            <w:tcW w:w="1728" w:type="dxa"/>
          </w:tcPr>
          <w:p w14:paraId="272EF725" w14:textId="77777777" w:rsidR="00EA61D0" w:rsidRDefault="00EA61D0"/>
        </w:tc>
        <w:tc>
          <w:tcPr>
            <w:tcW w:w="1728" w:type="dxa"/>
          </w:tcPr>
          <w:p w14:paraId="4FCC0E86" w14:textId="77777777" w:rsidR="00EA61D0" w:rsidRDefault="00EA61D0">
            <w:r>
              <w:t>13</w:t>
            </w:r>
          </w:p>
        </w:tc>
        <w:tc>
          <w:tcPr>
            <w:tcW w:w="1728" w:type="dxa"/>
          </w:tcPr>
          <w:p w14:paraId="17770552" w14:textId="77777777" w:rsidR="00EA61D0" w:rsidRDefault="00EA61D0">
            <w:r>
              <w:t>F</w:t>
            </w:r>
          </w:p>
        </w:tc>
      </w:tr>
      <w:tr w:rsidR="00EA61D0" w14:paraId="46908B29" w14:textId="77777777" w:rsidTr="002053C4">
        <w:tc>
          <w:tcPr>
            <w:tcW w:w="1728" w:type="dxa"/>
          </w:tcPr>
          <w:p w14:paraId="31103F07" w14:textId="77777777" w:rsidR="00EA61D0" w:rsidRDefault="00EA61D0">
            <w:r>
              <w:t>Authoritarian</w:t>
            </w:r>
          </w:p>
        </w:tc>
        <w:tc>
          <w:tcPr>
            <w:tcW w:w="1728" w:type="dxa"/>
          </w:tcPr>
          <w:p w14:paraId="574EC6D5" w14:textId="77777777" w:rsidR="00EA61D0" w:rsidRDefault="00EA61D0"/>
        </w:tc>
        <w:tc>
          <w:tcPr>
            <w:tcW w:w="1728" w:type="dxa"/>
          </w:tcPr>
          <w:p w14:paraId="042ECAAD" w14:textId="77777777" w:rsidR="00EA61D0" w:rsidRDefault="00EA61D0">
            <w:r>
              <w:t>14</w:t>
            </w:r>
          </w:p>
        </w:tc>
        <w:tc>
          <w:tcPr>
            <w:tcW w:w="1728" w:type="dxa"/>
          </w:tcPr>
          <w:p w14:paraId="3BAF139F" w14:textId="77777777" w:rsidR="00EA61D0" w:rsidRDefault="00EA61D0">
            <w:r>
              <w:t>F</w:t>
            </w:r>
          </w:p>
        </w:tc>
      </w:tr>
      <w:tr w:rsidR="00EA61D0" w14:paraId="607A17D2" w14:textId="77777777" w:rsidTr="002053C4">
        <w:tc>
          <w:tcPr>
            <w:tcW w:w="1728" w:type="dxa"/>
          </w:tcPr>
          <w:p w14:paraId="323779EA" w14:textId="77777777" w:rsidR="00EA61D0" w:rsidRDefault="00EA61D0">
            <w:r>
              <w:t>Authoritarian</w:t>
            </w:r>
          </w:p>
        </w:tc>
        <w:tc>
          <w:tcPr>
            <w:tcW w:w="1728" w:type="dxa"/>
          </w:tcPr>
          <w:p w14:paraId="154CCD91" w14:textId="77777777" w:rsidR="00EA61D0" w:rsidRDefault="00EA61D0"/>
        </w:tc>
        <w:tc>
          <w:tcPr>
            <w:tcW w:w="1728" w:type="dxa"/>
          </w:tcPr>
          <w:p w14:paraId="3E76F90F" w14:textId="77777777" w:rsidR="00EA61D0" w:rsidRDefault="00EA61D0">
            <w:r>
              <w:t>15</w:t>
            </w:r>
          </w:p>
        </w:tc>
        <w:tc>
          <w:tcPr>
            <w:tcW w:w="1728" w:type="dxa"/>
          </w:tcPr>
          <w:p w14:paraId="56ADB15D" w14:textId="77777777" w:rsidR="00EA61D0" w:rsidRDefault="00EA61D0">
            <w:r>
              <w:t>F</w:t>
            </w:r>
          </w:p>
        </w:tc>
      </w:tr>
      <w:tr w:rsidR="00EA61D0" w14:paraId="3C902037" w14:textId="77777777" w:rsidTr="002053C4">
        <w:tc>
          <w:tcPr>
            <w:tcW w:w="1728" w:type="dxa"/>
          </w:tcPr>
          <w:p w14:paraId="46F0C7BA" w14:textId="77777777" w:rsidR="00EA61D0" w:rsidRDefault="00EA61D0">
            <w:r>
              <w:t>Authoritarian</w:t>
            </w:r>
          </w:p>
        </w:tc>
        <w:tc>
          <w:tcPr>
            <w:tcW w:w="1728" w:type="dxa"/>
          </w:tcPr>
          <w:p w14:paraId="1E2B0EC0" w14:textId="77777777" w:rsidR="00EA61D0" w:rsidRDefault="00EA61D0"/>
        </w:tc>
        <w:tc>
          <w:tcPr>
            <w:tcW w:w="1728" w:type="dxa"/>
          </w:tcPr>
          <w:p w14:paraId="74E1AFF7" w14:textId="77777777" w:rsidR="00EA61D0" w:rsidRDefault="00EA61D0">
            <w:r>
              <w:t>16</w:t>
            </w:r>
          </w:p>
        </w:tc>
        <w:tc>
          <w:tcPr>
            <w:tcW w:w="1728" w:type="dxa"/>
          </w:tcPr>
          <w:p w14:paraId="5E2495B5" w14:textId="77777777" w:rsidR="00EA61D0" w:rsidRDefault="00EA61D0">
            <w:r>
              <w:t>U</w:t>
            </w:r>
          </w:p>
        </w:tc>
      </w:tr>
      <w:tr w:rsidR="00EA61D0" w14:paraId="605CD7AE" w14:textId="77777777" w:rsidTr="002053C4">
        <w:tc>
          <w:tcPr>
            <w:tcW w:w="1728" w:type="dxa"/>
          </w:tcPr>
          <w:p w14:paraId="0030A132" w14:textId="77777777" w:rsidR="00EA61D0" w:rsidRDefault="00EA61D0">
            <w:r>
              <w:t>Authoritarian</w:t>
            </w:r>
          </w:p>
        </w:tc>
        <w:tc>
          <w:tcPr>
            <w:tcW w:w="1728" w:type="dxa"/>
          </w:tcPr>
          <w:p w14:paraId="64A4AC04" w14:textId="77777777" w:rsidR="00EA61D0" w:rsidRDefault="00EA61D0"/>
        </w:tc>
        <w:tc>
          <w:tcPr>
            <w:tcW w:w="1728" w:type="dxa"/>
          </w:tcPr>
          <w:p w14:paraId="1C67FFC8" w14:textId="77777777" w:rsidR="00EA61D0" w:rsidRDefault="00EA61D0">
            <w:r>
              <w:t>17</w:t>
            </w:r>
          </w:p>
        </w:tc>
        <w:tc>
          <w:tcPr>
            <w:tcW w:w="1728" w:type="dxa"/>
          </w:tcPr>
          <w:p w14:paraId="25B9B4E1" w14:textId="77777777" w:rsidR="00EA61D0" w:rsidRDefault="00EA61D0">
            <w:r>
              <w:t>U</w:t>
            </w:r>
          </w:p>
        </w:tc>
      </w:tr>
      <w:tr w:rsidR="00EA61D0" w14:paraId="4CFBC612" w14:textId="77777777" w:rsidTr="002053C4">
        <w:tc>
          <w:tcPr>
            <w:tcW w:w="1728" w:type="dxa"/>
          </w:tcPr>
          <w:p w14:paraId="64CB1409" w14:textId="77777777" w:rsidR="00EA61D0" w:rsidRDefault="00EA61D0">
            <w:r>
              <w:t>Authoritarian</w:t>
            </w:r>
          </w:p>
        </w:tc>
        <w:tc>
          <w:tcPr>
            <w:tcW w:w="1728" w:type="dxa"/>
          </w:tcPr>
          <w:p w14:paraId="5DCC97B3" w14:textId="77777777" w:rsidR="00EA61D0" w:rsidRDefault="00EA61D0"/>
        </w:tc>
        <w:tc>
          <w:tcPr>
            <w:tcW w:w="1728" w:type="dxa"/>
          </w:tcPr>
          <w:p w14:paraId="0CE4A697" w14:textId="77777777" w:rsidR="00EA61D0" w:rsidRDefault="00EA61D0">
            <w:r>
              <w:t>18</w:t>
            </w:r>
          </w:p>
        </w:tc>
        <w:tc>
          <w:tcPr>
            <w:tcW w:w="1728" w:type="dxa"/>
          </w:tcPr>
          <w:p w14:paraId="7EF9B759" w14:textId="77777777" w:rsidR="00EA61D0" w:rsidRDefault="00EA61D0">
            <w:r>
              <w:t>U</w:t>
            </w:r>
          </w:p>
        </w:tc>
      </w:tr>
      <w:tr w:rsidR="00EA61D0" w14:paraId="5AD51D36" w14:textId="77777777" w:rsidTr="002053C4">
        <w:tc>
          <w:tcPr>
            <w:tcW w:w="1728" w:type="dxa"/>
          </w:tcPr>
          <w:p w14:paraId="71EA7A60" w14:textId="77777777" w:rsidR="00EA61D0" w:rsidRDefault="00EA61D0">
            <w:r>
              <w:t>Authoritarian</w:t>
            </w:r>
          </w:p>
        </w:tc>
        <w:tc>
          <w:tcPr>
            <w:tcW w:w="1728" w:type="dxa"/>
          </w:tcPr>
          <w:p w14:paraId="4B65ACE9" w14:textId="77777777" w:rsidR="00EA61D0" w:rsidRDefault="00EA61D0"/>
        </w:tc>
        <w:tc>
          <w:tcPr>
            <w:tcW w:w="1728" w:type="dxa"/>
          </w:tcPr>
          <w:p w14:paraId="16A74030" w14:textId="77777777" w:rsidR="00EA61D0" w:rsidRDefault="00EA61D0">
            <w:r>
              <w:t>19</w:t>
            </w:r>
          </w:p>
        </w:tc>
        <w:tc>
          <w:tcPr>
            <w:tcW w:w="1728" w:type="dxa"/>
          </w:tcPr>
          <w:p w14:paraId="692C12AB" w14:textId="77777777" w:rsidR="00EA61D0" w:rsidRDefault="00EA61D0">
            <w:r>
              <w:t>F</w:t>
            </w:r>
          </w:p>
        </w:tc>
      </w:tr>
      <w:tr w:rsidR="00EA61D0" w14:paraId="3AF73F52" w14:textId="77777777" w:rsidTr="002053C4">
        <w:tc>
          <w:tcPr>
            <w:tcW w:w="1728" w:type="dxa"/>
          </w:tcPr>
          <w:p w14:paraId="3CCE7A75" w14:textId="77777777" w:rsidR="00EA61D0" w:rsidRDefault="00EA61D0">
            <w:r>
              <w:t>Authoritarian</w:t>
            </w:r>
          </w:p>
        </w:tc>
        <w:tc>
          <w:tcPr>
            <w:tcW w:w="1728" w:type="dxa"/>
          </w:tcPr>
          <w:p w14:paraId="583CAC2D" w14:textId="77777777" w:rsidR="00EA61D0" w:rsidRDefault="00EA61D0"/>
        </w:tc>
        <w:tc>
          <w:tcPr>
            <w:tcW w:w="1728" w:type="dxa"/>
          </w:tcPr>
          <w:p w14:paraId="2AA613BD" w14:textId="77777777" w:rsidR="00EA61D0" w:rsidRDefault="00EA61D0">
            <w:r>
              <w:t>20</w:t>
            </w:r>
          </w:p>
        </w:tc>
        <w:tc>
          <w:tcPr>
            <w:tcW w:w="1728" w:type="dxa"/>
          </w:tcPr>
          <w:p w14:paraId="594B5B37" w14:textId="77777777" w:rsidR="00EA61D0" w:rsidRDefault="00EA61D0">
            <w:r>
              <w:t>F</w:t>
            </w:r>
          </w:p>
        </w:tc>
      </w:tr>
      <w:tr w:rsidR="00EA61D0" w14:paraId="781BE542" w14:textId="77777777" w:rsidTr="002053C4">
        <w:tc>
          <w:tcPr>
            <w:tcW w:w="1728" w:type="dxa"/>
          </w:tcPr>
          <w:p w14:paraId="3A450DAC" w14:textId="77777777" w:rsidR="00EA61D0" w:rsidRDefault="00EA61D0">
            <w:r>
              <w:t>Permissive</w:t>
            </w:r>
          </w:p>
        </w:tc>
        <w:tc>
          <w:tcPr>
            <w:tcW w:w="1728" w:type="dxa"/>
          </w:tcPr>
          <w:p w14:paraId="062A5402" w14:textId="77777777" w:rsidR="00EA61D0" w:rsidRDefault="00EA61D0">
            <w:r>
              <w:t>Orang tua memberikan kebebasan berlebihan dan jarang menetapkan batasan</w:t>
            </w:r>
          </w:p>
        </w:tc>
        <w:tc>
          <w:tcPr>
            <w:tcW w:w="1728" w:type="dxa"/>
          </w:tcPr>
          <w:p w14:paraId="20E58002" w14:textId="77777777" w:rsidR="00EA61D0" w:rsidRDefault="00EA61D0">
            <w:r>
              <w:t>21</w:t>
            </w:r>
          </w:p>
        </w:tc>
        <w:tc>
          <w:tcPr>
            <w:tcW w:w="1728" w:type="dxa"/>
          </w:tcPr>
          <w:p w14:paraId="240893D4" w14:textId="77777777" w:rsidR="00EA61D0" w:rsidRDefault="00EA61D0">
            <w:r>
              <w:t>F</w:t>
            </w:r>
          </w:p>
        </w:tc>
      </w:tr>
      <w:tr w:rsidR="00EA61D0" w14:paraId="1C76DED1" w14:textId="77777777" w:rsidTr="002053C4">
        <w:tc>
          <w:tcPr>
            <w:tcW w:w="1728" w:type="dxa"/>
          </w:tcPr>
          <w:p w14:paraId="61370C7C" w14:textId="77777777" w:rsidR="00EA61D0" w:rsidRDefault="00EA61D0">
            <w:r>
              <w:t>Permissive</w:t>
            </w:r>
          </w:p>
        </w:tc>
        <w:tc>
          <w:tcPr>
            <w:tcW w:w="1728" w:type="dxa"/>
          </w:tcPr>
          <w:p w14:paraId="17E6E676" w14:textId="77777777" w:rsidR="00EA61D0" w:rsidRDefault="00EA61D0"/>
        </w:tc>
        <w:tc>
          <w:tcPr>
            <w:tcW w:w="1728" w:type="dxa"/>
          </w:tcPr>
          <w:p w14:paraId="1024088C" w14:textId="77777777" w:rsidR="00EA61D0" w:rsidRDefault="00EA61D0">
            <w:r>
              <w:t>22</w:t>
            </w:r>
          </w:p>
        </w:tc>
        <w:tc>
          <w:tcPr>
            <w:tcW w:w="1728" w:type="dxa"/>
          </w:tcPr>
          <w:p w14:paraId="36FCD4A7" w14:textId="77777777" w:rsidR="00EA61D0" w:rsidRDefault="00EA61D0">
            <w:r>
              <w:t>F</w:t>
            </w:r>
          </w:p>
        </w:tc>
      </w:tr>
      <w:tr w:rsidR="00EA61D0" w14:paraId="5279ED34" w14:textId="77777777" w:rsidTr="002053C4">
        <w:tc>
          <w:tcPr>
            <w:tcW w:w="1728" w:type="dxa"/>
          </w:tcPr>
          <w:p w14:paraId="174EAABB" w14:textId="77777777" w:rsidR="00EA61D0" w:rsidRDefault="00EA61D0">
            <w:r>
              <w:t>Permissive</w:t>
            </w:r>
          </w:p>
        </w:tc>
        <w:tc>
          <w:tcPr>
            <w:tcW w:w="1728" w:type="dxa"/>
          </w:tcPr>
          <w:p w14:paraId="3FF88141" w14:textId="77777777" w:rsidR="00EA61D0" w:rsidRDefault="00EA61D0"/>
        </w:tc>
        <w:tc>
          <w:tcPr>
            <w:tcW w:w="1728" w:type="dxa"/>
          </w:tcPr>
          <w:p w14:paraId="3B8372BB" w14:textId="77777777" w:rsidR="00EA61D0" w:rsidRDefault="00EA61D0">
            <w:r>
              <w:t>23</w:t>
            </w:r>
          </w:p>
        </w:tc>
        <w:tc>
          <w:tcPr>
            <w:tcW w:w="1728" w:type="dxa"/>
          </w:tcPr>
          <w:p w14:paraId="5B3D1C77" w14:textId="77777777" w:rsidR="00EA61D0" w:rsidRDefault="00EA61D0">
            <w:r>
              <w:t>U</w:t>
            </w:r>
          </w:p>
        </w:tc>
      </w:tr>
      <w:tr w:rsidR="00EA61D0" w14:paraId="3DAFB262" w14:textId="77777777" w:rsidTr="002053C4">
        <w:tc>
          <w:tcPr>
            <w:tcW w:w="1728" w:type="dxa"/>
          </w:tcPr>
          <w:p w14:paraId="2A8DB3EA" w14:textId="77777777" w:rsidR="00EA61D0" w:rsidRDefault="00EA61D0">
            <w:r>
              <w:t>Permissive</w:t>
            </w:r>
          </w:p>
        </w:tc>
        <w:tc>
          <w:tcPr>
            <w:tcW w:w="1728" w:type="dxa"/>
          </w:tcPr>
          <w:p w14:paraId="193BF18D" w14:textId="77777777" w:rsidR="00EA61D0" w:rsidRDefault="00EA61D0"/>
        </w:tc>
        <w:tc>
          <w:tcPr>
            <w:tcW w:w="1728" w:type="dxa"/>
          </w:tcPr>
          <w:p w14:paraId="2BAE6406" w14:textId="77777777" w:rsidR="00EA61D0" w:rsidRDefault="00EA61D0">
            <w:r>
              <w:t>24</w:t>
            </w:r>
          </w:p>
        </w:tc>
        <w:tc>
          <w:tcPr>
            <w:tcW w:w="1728" w:type="dxa"/>
          </w:tcPr>
          <w:p w14:paraId="1DF43C08" w14:textId="77777777" w:rsidR="00EA61D0" w:rsidRDefault="00EA61D0">
            <w:r>
              <w:t>U</w:t>
            </w:r>
          </w:p>
        </w:tc>
      </w:tr>
      <w:tr w:rsidR="00EA61D0" w14:paraId="37D7F3B0" w14:textId="77777777" w:rsidTr="002053C4">
        <w:tc>
          <w:tcPr>
            <w:tcW w:w="1728" w:type="dxa"/>
          </w:tcPr>
          <w:p w14:paraId="185B2B47" w14:textId="77777777" w:rsidR="00EA61D0" w:rsidRDefault="00EA61D0">
            <w:r>
              <w:t>Permissive</w:t>
            </w:r>
          </w:p>
        </w:tc>
        <w:tc>
          <w:tcPr>
            <w:tcW w:w="1728" w:type="dxa"/>
          </w:tcPr>
          <w:p w14:paraId="7C97F5D1" w14:textId="77777777" w:rsidR="00EA61D0" w:rsidRDefault="00EA61D0"/>
        </w:tc>
        <w:tc>
          <w:tcPr>
            <w:tcW w:w="1728" w:type="dxa"/>
          </w:tcPr>
          <w:p w14:paraId="6CBE4783" w14:textId="77777777" w:rsidR="00EA61D0" w:rsidRDefault="00EA61D0">
            <w:r>
              <w:t>25</w:t>
            </w:r>
          </w:p>
        </w:tc>
        <w:tc>
          <w:tcPr>
            <w:tcW w:w="1728" w:type="dxa"/>
          </w:tcPr>
          <w:p w14:paraId="20A011CF" w14:textId="77777777" w:rsidR="00EA61D0" w:rsidRDefault="00EA61D0">
            <w:r>
              <w:t>F</w:t>
            </w:r>
          </w:p>
        </w:tc>
      </w:tr>
      <w:tr w:rsidR="00EA61D0" w14:paraId="219422C4" w14:textId="77777777" w:rsidTr="002053C4">
        <w:tc>
          <w:tcPr>
            <w:tcW w:w="1728" w:type="dxa"/>
          </w:tcPr>
          <w:p w14:paraId="72AC7755" w14:textId="77777777" w:rsidR="00EA61D0" w:rsidRDefault="00EA61D0">
            <w:r>
              <w:t>Permissive</w:t>
            </w:r>
          </w:p>
        </w:tc>
        <w:tc>
          <w:tcPr>
            <w:tcW w:w="1728" w:type="dxa"/>
          </w:tcPr>
          <w:p w14:paraId="5D6AF442" w14:textId="77777777" w:rsidR="00EA61D0" w:rsidRDefault="00EA61D0"/>
        </w:tc>
        <w:tc>
          <w:tcPr>
            <w:tcW w:w="1728" w:type="dxa"/>
          </w:tcPr>
          <w:p w14:paraId="6B2975E5" w14:textId="77777777" w:rsidR="00EA61D0" w:rsidRDefault="00EA61D0">
            <w:r>
              <w:t>26</w:t>
            </w:r>
          </w:p>
        </w:tc>
        <w:tc>
          <w:tcPr>
            <w:tcW w:w="1728" w:type="dxa"/>
          </w:tcPr>
          <w:p w14:paraId="082F81D3" w14:textId="77777777" w:rsidR="00EA61D0" w:rsidRDefault="00EA61D0">
            <w:r>
              <w:t>U</w:t>
            </w:r>
          </w:p>
        </w:tc>
      </w:tr>
      <w:tr w:rsidR="00EA61D0" w14:paraId="4D5B990F" w14:textId="77777777" w:rsidTr="002053C4">
        <w:tc>
          <w:tcPr>
            <w:tcW w:w="1728" w:type="dxa"/>
          </w:tcPr>
          <w:p w14:paraId="4B068C00" w14:textId="77777777" w:rsidR="00EA61D0" w:rsidRDefault="00EA61D0">
            <w:r>
              <w:t>Permissive</w:t>
            </w:r>
          </w:p>
        </w:tc>
        <w:tc>
          <w:tcPr>
            <w:tcW w:w="1728" w:type="dxa"/>
          </w:tcPr>
          <w:p w14:paraId="5535AAD3" w14:textId="77777777" w:rsidR="00EA61D0" w:rsidRDefault="00EA61D0"/>
        </w:tc>
        <w:tc>
          <w:tcPr>
            <w:tcW w:w="1728" w:type="dxa"/>
          </w:tcPr>
          <w:p w14:paraId="06E73DCB" w14:textId="77777777" w:rsidR="00EA61D0" w:rsidRDefault="00EA61D0">
            <w:r>
              <w:t>27</w:t>
            </w:r>
          </w:p>
        </w:tc>
        <w:tc>
          <w:tcPr>
            <w:tcW w:w="1728" w:type="dxa"/>
          </w:tcPr>
          <w:p w14:paraId="05ACB2FF" w14:textId="77777777" w:rsidR="00EA61D0" w:rsidRDefault="00EA61D0">
            <w:r>
              <w:t>F</w:t>
            </w:r>
          </w:p>
        </w:tc>
      </w:tr>
      <w:tr w:rsidR="00EA61D0" w14:paraId="6C869945" w14:textId="77777777" w:rsidTr="002053C4">
        <w:tc>
          <w:tcPr>
            <w:tcW w:w="1728" w:type="dxa"/>
          </w:tcPr>
          <w:p w14:paraId="4E0BA5AC" w14:textId="77777777" w:rsidR="00EA61D0" w:rsidRDefault="00EA61D0">
            <w:r>
              <w:t>Permissive</w:t>
            </w:r>
          </w:p>
        </w:tc>
        <w:tc>
          <w:tcPr>
            <w:tcW w:w="1728" w:type="dxa"/>
          </w:tcPr>
          <w:p w14:paraId="2FDF8D6E" w14:textId="77777777" w:rsidR="00EA61D0" w:rsidRDefault="00EA61D0"/>
        </w:tc>
        <w:tc>
          <w:tcPr>
            <w:tcW w:w="1728" w:type="dxa"/>
          </w:tcPr>
          <w:p w14:paraId="2E41758D" w14:textId="77777777" w:rsidR="00EA61D0" w:rsidRDefault="00EA61D0">
            <w:r>
              <w:t>28</w:t>
            </w:r>
          </w:p>
        </w:tc>
        <w:tc>
          <w:tcPr>
            <w:tcW w:w="1728" w:type="dxa"/>
          </w:tcPr>
          <w:p w14:paraId="6EFC9FAD" w14:textId="77777777" w:rsidR="00EA61D0" w:rsidRDefault="00EA61D0">
            <w:r>
              <w:t>F</w:t>
            </w:r>
          </w:p>
        </w:tc>
      </w:tr>
      <w:tr w:rsidR="00EA61D0" w14:paraId="6B99B144" w14:textId="77777777" w:rsidTr="002053C4">
        <w:tc>
          <w:tcPr>
            <w:tcW w:w="1728" w:type="dxa"/>
          </w:tcPr>
          <w:p w14:paraId="02B2DBCA" w14:textId="77777777" w:rsidR="00EA61D0" w:rsidRDefault="00EA61D0">
            <w:r>
              <w:t>Permissive</w:t>
            </w:r>
          </w:p>
        </w:tc>
        <w:tc>
          <w:tcPr>
            <w:tcW w:w="1728" w:type="dxa"/>
          </w:tcPr>
          <w:p w14:paraId="22A68144" w14:textId="77777777" w:rsidR="00EA61D0" w:rsidRDefault="00EA61D0"/>
        </w:tc>
        <w:tc>
          <w:tcPr>
            <w:tcW w:w="1728" w:type="dxa"/>
          </w:tcPr>
          <w:p w14:paraId="68B9DFF9" w14:textId="77777777" w:rsidR="00EA61D0" w:rsidRDefault="00EA61D0">
            <w:r>
              <w:t>29</w:t>
            </w:r>
          </w:p>
        </w:tc>
        <w:tc>
          <w:tcPr>
            <w:tcW w:w="1728" w:type="dxa"/>
          </w:tcPr>
          <w:p w14:paraId="491CA95A" w14:textId="77777777" w:rsidR="00EA61D0" w:rsidRDefault="00EA61D0">
            <w:r>
              <w:t>U</w:t>
            </w:r>
          </w:p>
        </w:tc>
      </w:tr>
      <w:tr w:rsidR="00EA61D0" w14:paraId="1759A745" w14:textId="77777777" w:rsidTr="002053C4">
        <w:tc>
          <w:tcPr>
            <w:tcW w:w="1728" w:type="dxa"/>
          </w:tcPr>
          <w:p w14:paraId="02327A2A" w14:textId="77777777" w:rsidR="00EA61D0" w:rsidRDefault="00EA61D0">
            <w:r>
              <w:t>Permissive</w:t>
            </w:r>
          </w:p>
        </w:tc>
        <w:tc>
          <w:tcPr>
            <w:tcW w:w="1728" w:type="dxa"/>
          </w:tcPr>
          <w:p w14:paraId="6585457E" w14:textId="77777777" w:rsidR="00EA61D0" w:rsidRDefault="00EA61D0"/>
        </w:tc>
        <w:tc>
          <w:tcPr>
            <w:tcW w:w="1728" w:type="dxa"/>
          </w:tcPr>
          <w:p w14:paraId="44C7E15F" w14:textId="77777777" w:rsidR="00EA61D0" w:rsidRDefault="00EA61D0">
            <w:r>
              <w:t>30</w:t>
            </w:r>
          </w:p>
        </w:tc>
        <w:tc>
          <w:tcPr>
            <w:tcW w:w="1728" w:type="dxa"/>
          </w:tcPr>
          <w:p w14:paraId="688A2927" w14:textId="77777777" w:rsidR="00EA61D0" w:rsidRDefault="00EA61D0">
            <w:r>
              <w:t>F</w:t>
            </w:r>
          </w:p>
        </w:tc>
      </w:tr>
    </w:tbl>
    <w:p w14:paraId="19E9FCD8" w14:textId="0166D38F" w:rsidR="00EA61D0" w:rsidRDefault="00CB45B9">
      <w:r>
        <w:lastRenderedPageBreak/>
        <w:br/>
        <w:t>Keterangan:</w:t>
      </w:r>
      <w:r>
        <w:br/>
        <w:t>F = Favorable (pernyataan positif terhadap karakteristik dimensi)</w:t>
      </w:r>
      <w:r>
        <w:br/>
        <w:t>U = Unfavorable (pernyataan negatif terhadap karakteristik dimensi)</w:t>
      </w:r>
      <w:r>
        <w:br/>
      </w:r>
      <w:r>
        <w:br/>
        <w:t>Responden diminta memilih salah satu dari empat pilihan jawaban berikut:</w:t>
      </w:r>
      <w:r>
        <w:br/>
        <w:t>Sangat Setuju (SS), Setuju (S), Tidak Setuju (TS), Sangat Tidak Setuju (STS).</w:t>
      </w:r>
    </w:p>
    <w:p w14:paraId="0296428A" w14:textId="77777777" w:rsidR="00EA61D0" w:rsidRDefault="00EA61D0" w:rsidP="00EA61D0">
      <w:pPr>
        <w:ind w:left="709"/>
        <w:rPr>
          <w:b/>
          <w:sz w:val="24"/>
        </w:rPr>
      </w:pPr>
      <w:r>
        <w:rPr>
          <w:b/>
          <w:sz w:val="24"/>
        </w:rPr>
        <w:t>Skala</w:t>
      </w:r>
      <w:r>
        <w:rPr>
          <w:b/>
          <w:spacing w:val="-2"/>
          <w:sz w:val="24"/>
        </w:rPr>
        <w:t xml:space="preserve"> </w:t>
      </w:r>
      <w:r>
        <w:rPr>
          <w:b/>
          <w:sz w:val="24"/>
        </w:rPr>
        <w:t>3</w:t>
      </w:r>
      <w:r>
        <w:rPr>
          <w:b/>
          <w:spacing w:val="-2"/>
          <w:sz w:val="24"/>
        </w:rPr>
        <w:t xml:space="preserve"> </w:t>
      </w:r>
      <w:r>
        <w:rPr>
          <w:b/>
          <w:sz w:val="24"/>
        </w:rPr>
        <w:t>(Pola</w:t>
      </w:r>
      <w:r>
        <w:rPr>
          <w:b/>
          <w:spacing w:val="-2"/>
          <w:sz w:val="24"/>
        </w:rPr>
        <w:t xml:space="preserve"> </w:t>
      </w:r>
      <w:r>
        <w:rPr>
          <w:b/>
          <w:sz w:val="24"/>
        </w:rPr>
        <w:t>Asuh</w:t>
      </w:r>
      <w:r>
        <w:rPr>
          <w:b/>
          <w:spacing w:val="-4"/>
          <w:sz w:val="24"/>
        </w:rPr>
        <w:t xml:space="preserve"> </w:t>
      </w:r>
      <w:r>
        <w:rPr>
          <w:b/>
          <w:sz w:val="24"/>
        </w:rPr>
        <w:t>Orang</w:t>
      </w:r>
      <w:r>
        <w:rPr>
          <w:b/>
          <w:spacing w:val="-1"/>
          <w:sz w:val="24"/>
        </w:rPr>
        <w:t xml:space="preserve"> </w:t>
      </w:r>
      <w:r>
        <w:rPr>
          <w:b/>
          <w:spacing w:val="-4"/>
          <w:sz w:val="24"/>
        </w:rPr>
        <w:t>tua)</w:t>
      </w:r>
    </w:p>
    <w:p w14:paraId="59836965" w14:textId="77777777" w:rsidR="00EA61D0" w:rsidRDefault="00EA61D0" w:rsidP="00EA61D0">
      <w:pPr>
        <w:pStyle w:val="BodyText"/>
        <w:spacing w:before="50"/>
        <w:rPr>
          <w:b/>
          <w:sz w:val="20"/>
        </w:rPr>
      </w:pPr>
    </w:p>
    <w:tbl>
      <w:tblPr>
        <w:tblW w:w="0" w:type="auto"/>
        <w:tblInd w:w="9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92"/>
        <w:gridCol w:w="4534"/>
        <w:gridCol w:w="696"/>
        <w:gridCol w:w="668"/>
        <w:gridCol w:w="640"/>
        <w:gridCol w:w="664"/>
      </w:tblGrid>
      <w:tr w:rsidR="00EA61D0" w14:paraId="4AE53B34" w14:textId="77777777" w:rsidTr="000C6815">
        <w:trPr>
          <w:trHeight w:val="274"/>
        </w:trPr>
        <w:tc>
          <w:tcPr>
            <w:tcW w:w="592" w:type="dxa"/>
          </w:tcPr>
          <w:p w14:paraId="216F298D" w14:textId="77777777" w:rsidR="00EA61D0" w:rsidRDefault="00EA61D0" w:rsidP="000C6815">
            <w:pPr>
              <w:pStyle w:val="TableParagraph"/>
              <w:spacing w:line="254" w:lineRule="exact"/>
              <w:ind w:left="106"/>
              <w:rPr>
                <w:b/>
                <w:sz w:val="24"/>
              </w:rPr>
            </w:pPr>
            <w:r>
              <w:rPr>
                <w:b/>
                <w:spacing w:val="-5"/>
                <w:sz w:val="24"/>
              </w:rPr>
              <w:t>No.</w:t>
            </w:r>
          </w:p>
        </w:tc>
        <w:tc>
          <w:tcPr>
            <w:tcW w:w="4534" w:type="dxa"/>
          </w:tcPr>
          <w:p w14:paraId="4099D93E" w14:textId="77777777" w:rsidR="00EA61D0" w:rsidRDefault="00EA61D0" w:rsidP="000C6815">
            <w:pPr>
              <w:pStyle w:val="TableParagraph"/>
              <w:spacing w:line="254" w:lineRule="exact"/>
              <w:ind w:left="107"/>
              <w:rPr>
                <w:b/>
                <w:sz w:val="24"/>
              </w:rPr>
            </w:pPr>
            <w:r>
              <w:rPr>
                <w:b/>
                <w:spacing w:val="-2"/>
                <w:sz w:val="24"/>
              </w:rPr>
              <w:t>Pernyataan</w:t>
            </w:r>
          </w:p>
        </w:tc>
        <w:tc>
          <w:tcPr>
            <w:tcW w:w="696" w:type="dxa"/>
          </w:tcPr>
          <w:p w14:paraId="69300340" w14:textId="77777777" w:rsidR="00EA61D0" w:rsidRDefault="00EA61D0" w:rsidP="000C6815">
            <w:pPr>
              <w:pStyle w:val="TableParagraph"/>
              <w:spacing w:line="254" w:lineRule="exact"/>
              <w:ind w:left="102"/>
              <w:rPr>
                <w:b/>
                <w:sz w:val="24"/>
              </w:rPr>
            </w:pPr>
            <w:r>
              <w:rPr>
                <w:b/>
                <w:spacing w:val="-5"/>
                <w:sz w:val="24"/>
              </w:rPr>
              <w:t>STS</w:t>
            </w:r>
          </w:p>
        </w:tc>
        <w:tc>
          <w:tcPr>
            <w:tcW w:w="668" w:type="dxa"/>
          </w:tcPr>
          <w:p w14:paraId="71F9A562" w14:textId="77777777" w:rsidR="00EA61D0" w:rsidRDefault="00EA61D0" w:rsidP="000C6815">
            <w:pPr>
              <w:pStyle w:val="TableParagraph"/>
              <w:spacing w:line="254" w:lineRule="exact"/>
              <w:ind w:left="102"/>
              <w:rPr>
                <w:b/>
                <w:sz w:val="24"/>
              </w:rPr>
            </w:pPr>
            <w:r>
              <w:rPr>
                <w:b/>
                <w:spacing w:val="-5"/>
                <w:sz w:val="24"/>
              </w:rPr>
              <w:t>TS</w:t>
            </w:r>
          </w:p>
        </w:tc>
        <w:tc>
          <w:tcPr>
            <w:tcW w:w="640" w:type="dxa"/>
          </w:tcPr>
          <w:p w14:paraId="114A9977" w14:textId="77777777" w:rsidR="00EA61D0" w:rsidRDefault="00EA61D0" w:rsidP="000C6815">
            <w:pPr>
              <w:pStyle w:val="TableParagraph"/>
              <w:spacing w:line="254" w:lineRule="exact"/>
              <w:ind w:left="107"/>
              <w:rPr>
                <w:b/>
                <w:sz w:val="24"/>
              </w:rPr>
            </w:pPr>
            <w:r>
              <w:rPr>
                <w:b/>
                <w:spacing w:val="-10"/>
                <w:sz w:val="24"/>
              </w:rPr>
              <w:t>S</w:t>
            </w:r>
          </w:p>
        </w:tc>
        <w:tc>
          <w:tcPr>
            <w:tcW w:w="664" w:type="dxa"/>
          </w:tcPr>
          <w:p w14:paraId="75EE1D41" w14:textId="77777777" w:rsidR="00EA61D0" w:rsidRDefault="00EA61D0" w:rsidP="000C6815">
            <w:pPr>
              <w:pStyle w:val="TableParagraph"/>
              <w:spacing w:line="254" w:lineRule="exact"/>
              <w:ind w:left="107"/>
              <w:rPr>
                <w:b/>
                <w:sz w:val="24"/>
              </w:rPr>
            </w:pPr>
            <w:r>
              <w:rPr>
                <w:b/>
                <w:spacing w:val="-5"/>
                <w:sz w:val="24"/>
              </w:rPr>
              <w:t>SS</w:t>
            </w:r>
          </w:p>
        </w:tc>
      </w:tr>
      <w:tr w:rsidR="00EA61D0" w14:paraId="296C42F2" w14:textId="77777777" w:rsidTr="000C6815">
        <w:trPr>
          <w:trHeight w:val="2070"/>
        </w:trPr>
        <w:tc>
          <w:tcPr>
            <w:tcW w:w="592" w:type="dxa"/>
          </w:tcPr>
          <w:p w14:paraId="571D05A4" w14:textId="77777777" w:rsidR="00EA61D0" w:rsidRDefault="00EA61D0" w:rsidP="000C6815">
            <w:pPr>
              <w:pStyle w:val="TableParagraph"/>
              <w:spacing w:line="271" w:lineRule="exact"/>
              <w:ind w:left="106"/>
              <w:rPr>
                <w:sz w:val="24"/>
              </w:rPr>
            </w:pPr>
            <w:r>
              <w:rPr>
                <w:spacing w:val="-5"/>
                <w:sz w:val="24"/>
              </w:rPr>
              <w:t>1.</w:t>
            </w:r>
          </w:p>
        </w:tc>
        <w:tc>
          <w:tcPr>
            <w:tcW w:w="4534" w:type="dxa"/>
          </w:tcPr>
          <w:p w14:paraId="0F6E56EC" w14:textId="77777777" w:rsidR="00EA61D0" w:rsidRDefault="00EA61D0" w:rsidP="000C6815">
            <w:pPr>
              <w:pStyle w:val="TableParagraph"/>
              <w:spacing w:line="360" w:lineRule="auto"/>
              <w:ind w:left="107" w:right="101"/>
              <w:jc w:val="both"/>
              <w:rPr>
                <w:sz w:val="24"/>
              </w:rPr>
            </w:pPr>
            <w:r>
              <w:rPr>
                <w:sz w:val="24"/>
              </w:rPr>
              <w:t>Ibu saya merasa bahwa dalam rumah tangga yang dikelola dengan baik, anak-anak harus memiliki cara mereka sendiri dalam</w:t>
            </w:r>
            <w:r>
              <w:rPr>
                <w:spacing w:val="40"/>
                <w:sz w:val="24"/>
              </w:rPr>
              <w:t xml:space="preserve"> </w:t>
            </w:r>
            <w:r>
              <w:rPr>
                <w:sz w:val="24"/>
              </w:rPr>
              <w:t>keluarga</w:t>
            </w:r>
            <w:r>
              <w:rPr>
                <w:spacing w:val="71"/>
                <w:w w:val="150"/>
                <w:sz w:val="24"/>
              </w:rPr>
              <w:t xml:space="preserve"> </w:t>
            </w:r>
            <w:r>
              <w:rPr>
                <w:sz w:val="24"/>
              </w:rPr>
              <w:t>sesuai</w:t>
            </w:r>
            <w:r>
              <w:rPr>
                <w:spacing w:val="72"/>
                <w:w w:val="150"/>
                <w:sz w:val="24"/>
              </w:rPr>
              <w:t xml:space="preserve"> </w:t>
            </w:r>
            <w:r>
              <w:rPr>
                <w:sz w:val="24"/>
              </w:rPr>
              <w:t>dengan</w:t>
            </w:r>
            <w:r>
              <w:rPr>
                <w:spacing w:val="71"/>
                <w:w w:val="150"/>
                <w:sz w:val="24"/>
              </w:rPr>
              <w:t xml:space="preserve"> </w:t>
            </w:r>
            <w:r>
              <w:rPr>
                <w:sz w:val="24"/>
              </w:rPr>
              <w:t>apa</w:t>
            </w:r>
            <w:r>
              <w:rPr>
                <w:spacing w:val="72"/>
                <w:w w:val="150"/>
                <w:sz w:val="24"/>
              </w:rPr>
              <w:t xml:space="preserve"> </w:t>
            </w:r>
            <w:r>
              <w:rPr>
                <w:sz w:val="24"/>
              </w:rPr>
              <w:t>yang</w:t>
            </w:r>
            <w:r>
              <w:rPr>
                <w:spacing w:val="68"/>
                <w:w w:val="150"/>
                <w:sz w:val="24"/>
              </w:rPr>
              <w:t xml:space="preserve"> </w:t>
            </w:r>
            <w:r>
              <w:rPr>
                <w:spacing w:val="-2"/>
                <w:sz w:val="24"/>
              </w:rPr>
              <w:t>sering</w:t>
            </w:r>
          </w:p>
          <w:p w14:paraId="17095642" w14:textId="77777777" w:rsidR="00EA61D0" w:rsidRDefault="00EA61D0" w:rsidP="000C6815">
            <w:pPr>
              <w:pStyle w:val="TableParagraph"/>
              <w:ind w:left="107"/>
              <w:jc w:val="both"/>
              <w:rPr>
                <w:sz w:val="24"/>
              </w:rPr>
            </w:pPr>
            <w:r>
              <w:rPr>
                <w:sz w:val="24"/>
              </w:rPr>
              <w:t>dilakukan</w:t>
            </w:r>
            <w:r>
              <w:rPr>
                <w:spacing w:val="-1"/>
                <w:sz w:val="24"/>
              </w:rPr>
              <w:t xml:space="preserve"> </w:t>
            </w:r>
            <w:r>
              <w:rPr>
                <w:sz w:val="24"/>
              </w:rPr>
              <w:t>oleh orang</w:t>
            </w:r>
            <w:r>
              <w:rPr>
                <w:spacing w:val="-5"/>
                <w:sz w:val="24"/>
              </w:rPr>
              <w:t xml:space="preserve"> </w:t>
            </w:r>
            <w:r>
              <w:rPr>
                <w:spacing w:val="-2"/>
                <w:sz w:val="24"/>
              </w:rPr>
              <w:t>tuanya.</w:t>
            </w:r>
          </w:p>
        </w:tc>
        <w:tc>
          <w:tcPr>
            <w:tcW w:w="696" w:type="dxa"/>
          </w:tcPr>
          <w:p w14:paraId="5C3ED022" w14:textId="77777777" w:rsidR="00EA61D0" w:rsidRDefault="00EA61D0" w:rsidP="000C6815">
            <w:pPr>
              <w:pStyle w:val="TableParagraph"/>
              <w:rPr>
                <w:sz w:val="24"/>
              </w:rPr>
            </w:pPr>
          </w:p>
        </w:tc>
        <w:tc>
          <w:tcPr>
            <w:tcW w:w="668" w:type="dxa"/>
          </w:tcPr>
          <w:p w14:paraId="70C37DFE" w14:textId="77777777" w:rsidR="00EA61D0" w:rsidRDefault="00EA61D0" w:rsidP="000C6815">
            <w:pPr>
              <w:pStyle w:val="TableParagraph"/>
              <w:rPr>
                <w:sz w:val="24"/>
              </w:rPr>
            </w:pPr>
          </w:p>
        </w:tc>
        <w:tc>
          <w:tcPr>
            <w:tcW w:w="640" w:type="dxa"/>
          </w:tcPr>
          <w:p w14:paraId="16C56AB8" w14:textId="77777777" w:rsidR="00EA61D0" w:rsidRDefault="00EA61D0" w:rsidP="000C6815">
            <w:pPr>
              <w:pStyle w:val="TableParagraph"/>
              <w:rPr>
                <w:sz w:val="24"/>
              </w:rPr>
            </w:pPr>
          </w:p>
        </w:tc>
        <w:tc>
          <w:tcPr>
            <w:tcW w:w="664" w:type="dxa"/>
          </w:tcPr>
          <w:p w14:paraId="2E9BC89F" w14:textId="77777777" w:rsidR="00EA61D0" w:rsidRDefault="00EA61D0" w:rsidP="000C6815">
            <w:pPr>
              <w:pStyle w:val="TableParagraph"/>
              <w:rPr>
                <w:sz w:val="24"/>
              </w:rPr>
            </w:pPr>
          </w:p>
        </w:tc>
      </w:tr>
      <w:tr w:rsidR="00EA61D0" w14:paraId="2035DDFD" w14:textId="77777777" w:rsidTr="000C6815">
        <w:trPr>
          <w:trHeight w:val="2070"/>
        </w:trPr>
        <w:tc>
          <w:tcPr>
            <w:tcW w:w="592" w:type="dxa"/>
          </w:tcPr>
          <w:p w14:paraId="395106D2" w14:textId="77777777" w:rsidR="00EA61D0" w:rsidRDefault="00EA61D0" w:rsidP="000C6815">
            <w:pPr>
              <w:pStyle w:val="TableParagraph"/>
              <w:spacing w:line="271" w:lineRule="exact"/>
              <w:ind w:left="106"/>
              <w:rPr>
                <w:sz w:val="24"/>
              </w:rPr>
            </w:pPr>
            <w:r>
              <w:rPr>
                <w:spacing w:val="-5"/>
                <w:sz w:val="24"/>
              </w:rPr>
              <w:t>2.</w:t>
            </w:r>
          </w:p>
        </w:tc>
        <w:tc>
          <w:tcPr>
            <w:tcW w:w="4534" w:type="dxa"/>
          </w:tcPr>
          <w:p w14:paraId="747F7603" w14:textId="77777777" w:rsidR="00EA61D0" w:rsidRDefault="00EA61D0" w:rsidP="000C6815">
            <w:pPr>
              <w:pStyle w:val="TableParagraph"/>
              <w:spacing w:line="360" w:lineRule="auto"/>
              <w:ind w:left="107" w:right="103"/>
              <w:jc w:val="both"/>
              <w:rPr>
                <w:sz w:val="24"/>
              </w:rPr>
            </w:pPr>
            <w:r>
              <w:rPr>
                <w:sz w:val="24"/>
              </w:rPr>
              <w:t>Jika</w:t>
            </w:r>
            <w:r>
              <w:rPr>
                <w:spacing w:val="-4"/>
                <w:sz w:val="24"/>
              </w:rPr>
              <w:t xml:space="preserve"> </w:t>
            </w:r>
            <w:r>
              <w:rPr>
                <w:sz w:val="24"/>
              </w:rPr>
              <w:t>saya</w:t>
            </w:r>
            <w:r>
              <w:rPr>
                <w:spacing w:val="-4"/>
                <w:sz w:val="24"/>
              </w:rPr>
              <w:t xml:space="preserve"> </w:t>
            </w:r>
            <w:r>
              <w:rPr>
                <w:sz w:val="24"/>
              </w:rPr>
              <w:t>tidak</w:t>
            </w:r>
            <w:r>
              <w:rPr>
                <w:spacing w:val="-5"/>
                <w:sz w:val="24"/>
              </w:rPr>
              <w:t xml:space="preserve"> </w:t>
            </w:r>
            <w:r>
              <w:rPr>
                <w:sz w:val="24"/>
              </w:rPr>
              <w:t>setuju</w:t>
            </w:r>
            <w:r>
              <w:rPr>
                <w:spacing w:val="-5"/>
                <w:sz w:val="24"/>
              </w:rPr>
              <w:t xml:space="preserve"> </w:t>
            </w:r>
            <w:r>
              <w:rPr>
                <w:sz w:val="24"/>
              </w:rPr>
              <w:t>dengan</w:t>
            </w:r>
            <w:r>
              <w:rPr>
                <w:spacing w:val="-1"/>
                <w:sz w:val="24"/>
              </w:rPr>
              <w:t xml:space="preserve"> </w:t>
            </w:r>
            <w:r>
              <w:rPr>
                <w:sz w:val="24"/>
              </w:rPr>
              <w:t>orang</w:t>
            </w:r>
            <w:r>
              <w:rPr>
                <w:spacing w:val="-10"/>
                <w:sz w:val="24"/>
              </w:rPr>
              <w:t xml:space="preserve"> </w:t>
            </w:r>
            <w:r>
              <w:rPr>
                <w:sz w:val="24"/>
              </w:rPr>
              <w:t>tua</w:t>
            </w:r>
            <w:r>
              <w:rPr>
                <w:spacing w:val="-4"/>
                <w:sz w:val="24"/>
              </w:rPr>
              <w:t xml:space="preserve"> </w:t>
            </w:r>
            <w:r>
              <w:rPr>
                <w:sz w:val="24"/>
              </w:rPr>
              <w:t>saya, maka saya dipaksa untuk menyesuaikan diri dengan apa yang menurutnya benar, karena orang</w:t>
            </w:r>
            <w:r>
              <w:rPr>
                <w:spacing w:val="37"/>
                <w:sz w:val="24"/>
              </w:rPr>
              <w:t xml:space="preserve"> </w:t>
            </w:r>
            <w:r>
              <w:rPr>
                <w:sz w:val="24"/>
              </w:rPr>
              <w:t>tua</w:t>
            </w:r>
            <w:r>
              <w:rPr>
                <w:spacing w:val="42"/>
                <w:sz w:val="24"/>
              </w:rPr>
              <w:t xml:space="preserve"> </w:t>
            </w:r>
            <w:r>
              <w:rPr>
                <w:sz w:val="24"/>
              </w:rPr>
              <w:t>saya</w:t>
            </w:r>
            <w:r>
              <w:rPr>
                <w:spacing w:val="42"/>
                <w:sz w:val="24"/>
              </w:rPr>
              <w:t xml:space="preserve"> </w:t>
            </w:r>
            <w:r>
              <w:rPr>
                <w:sz w:val="24"/>
              </w:rPr>
              <w:t>merasa</w:t>
            </w:r>
            <w:r>
              <w:rPr>
                <w:spacing w:val="39"/>
                <w:sz w:val="24"/>
              </w:rPr>
              <w:t xml:space="preserve"> </w:t>
            </w:r>
            <w:r>
              <w:rPr>
                <w:sz w:val="24"/>
              </w:rPr>
              <w:t>bahwa</w:t>
            </w:r>
            <w:r>
              <w:rPr>
                <w:spacing w:val="42"/>
                <w:sz w:val="24"/>
              </w:rPr>
              <w:t xml:space="preserve"> </w:t>
            </w:r>
            <w:r>
              <w:rPr>
                <w:sz w:val="24"/>
              </w:rPr>
              <w:t>hal</w:t>
            </w:r>
            <w:r>
              <w:rPr>
                <w:spacing w:val="39"/>
                <w:sz w:val="24"/>
              </w:rPr>
              <w:t xml:space="preserve"> </w:t>
            </w:r>
            <w:r>
              <w:rPr>
                <w:sz w:val="24"/>
              </w:rPr>
              <w:t>itu</w:t>
            </w:r>
            <w:r>
              <w:rPr>
                <w:spacing w:val="38"/>
                <w:sz w:val="24"/>
              </w:rPr>
              <w:t xml:space="preserve"> </w:t>
            </w:r>
            <w:r>
              <w:rPr>
                <w:spacing w:val="-4"/>
                <w:sz w:val="24"/>
              </w:rPr>
              <w:t>demi</w:t>
            </w:r>
          </w:p>
          <w:p w14:paraId="58DF351E" w14:textId="77777777" w:rsidR="00EA61D0" w:rsidRDefault="00EA61D0" w:rsidP="000C6815">
            <w:pPr>
              <w:pStyle w:val="TableParagraph"/>
              <w:ind w:left="107"/>
              <w:jc w:val="both"/>
              <w:rPr>
                <w:sz w:val="24"/>
              </w:rPr>
            </w:pPr>
            <w:r>
              <w:rPr>
                <w:sz w:val="24"/>
              </w:rPr>
              <w:t>kebaikan</w:t>
            </w:r>
            <w:r>
              <w:rPr>
                <w:spacing w:val="-3"/>
                <w:sz w:val="24"/>
              </w:rPr>
              <w:t xml:space="preserve"> </w:t>
            </w:r>
            <w:r>
              <w:rPr>
                <w:sz w:val="24"/>
              </w:rPr>
              <w:t>saya</w:t>
            </w:r>
            <w:r>
              <w:rPr>
                <w:spacing w:val="-2"/>
                <w:sz w:val="24"/>
              </w:rPr>
              <w:t xml:space="preserve"> sendiri.</w:t>
            </w:r>
          </w:p>
        </w:tc>
        <w:tc>
          <w:tcPr>
            <w:tcW w:w="696" w:type="dxa"/>
          </w:tcPr>
          <w:p w14:paraId="0605ACA0" w14:textId="77777777" w:rsidR="00EA61D0" w:rsidRDefault="00EA61D0" w:rsidP="000C6815">
            <w:pPr>
              <w:pStyle w:val="TableParagraph"/>
              <w:rPr>
                <w:sz w:val="24"/>
              </w:rPr>
            </w:pPr>
          </w:p>
        </w:tc>
        <w:tc>
          <w:tcPr>
            <w:tcW w:w="668" w:type="dxa"/>
          </w:tcPr>
          <w:p w14:paraId="22BC18BE" w14:textId="77777777" w:rsidR="00EA61D0" w:rsidRDefault="00EA61D0" w:rsidP="000C6815">
            <w:pPr>
              <w:pStyle w:val="TableParagraph"/>
              <w:rPr>
                <w:sz w:val="24"/>
              </w:rPr>
            </w:pPr>
          </w:p>
        </w:tc>
        <w:tc>
          <w:tcPr>
            <w:tcW w:w="640" w:type="dxa"/>
          </w:tcPr>
          <w:p w14:paraId="250E07B8" w14:textId="77777777" w:rsidR="00EA61D0" w:rsidRDefault="00EA61D0" w:rsidP="000C6815">
            <w:pPr>
              <w:pStyle w:val="TableParagraph"/>
              <w:rPr>
                <w:sz w:val="24"/>
              </w:rPr>
            </w:pPr>
          </w:p>
        </w:tc>
        <w:tc>
          <w:tcPr>
            <w:tcW w:w="664" w:type="dxa"/>
          </w:tcPr>
          <w:p w14:paraId="264AD764" w14:textId="77777777" w:rsidR="00EA61D0" w:rsidRDefault="00EA61D0" w:rsidP="000C6815">
            <w:pPr>
              <w:pStyle w:val="TableParagraph"/>
              <w:rPr>
                <w:sz w:val="24"/>
              </w:rPr>
            </w:pPr>
          </w:p>
        </w:tc>
      </w:tr>
      <w:tr w:rsidR="00EA61D0" w14:paraId="6380EC39" w14:textId="77777777" w:rsidTr="000C6815">
        <w:trPr>
          <w:trHeight w:val="1658"/>
        </w:trPr>
        <w:tc>
          <w:tcPr>
            <w:tcW w:w="592" w:type="dxa"/>
          </w:tcPr>
          <w:p w14:paraId="4D91F166" w14:textId="77777777" w:rsidR="00EA61D0" w:rsidRDefault="00EA61D0" w:rsidP="000C6815">
            <w:pPr>
              <w:pStyle w:val="TableParagraph"/>
              <w:spacing w:line="271" w:lineRule="exact"/>
              <w:ind w:left="106"/>
              <w:rPr>
                <w:sz w:val="24"/>
              </w:rPr>
            </w:pPr>
            <w:r>
              <w:rPr>
                <w:spacing w:val="-5"/>
                <w:sz w:val="24"/>
              </w:rPr>
              <w:t>3.</w:t>
            </w:r>
          </w:p>
        </w:tc>
        <w:tc>
          <w:tcPr>
            <w:tcW w:w="4534" w:type="dxa"/>
          </w:tcPr>
          <w:p w14:paraId="72E6C29F" w14:textId="77777777" w:rsidR="00EA61D0" w:rsidRDefault="00EA61D0" w:rsidP="000C6815">
            <w:pPr>
              <w:pStyle w:val="TableParagraph"/>
              <w:spacing w:line="360" w:lineRule="auto"/>
              <w:ind w:left="107" w:right="104"/>
              <w:jc w:val="both"/>
              <w:rPr>
                <w:sz w:val="24"/>
              </w:rPr>
            </w:pPr>
            <w:r>
              <w:rPr>
                <w:sz w:val="24"/>
              </w:rPr>
              <w:t>Ketika ibu saya menyuruh saya melakukan sesuatu, ia mengharapkan saya untuk melakukannya</w:t>
            </w:r>
            <w:r>
              <w:rPr>
                <w:spacing w:val="39"/>
                <w:sz w:val="24"/>
              </w:rPr>
              <w:t xml:space="preserve">  </w:t>
            </w:r>
            <w:r>
              <w:rPr>
                <w:sz w:val="24"/>
              </w:rPr>
              <w:t>segera</w:t>
            </w:r>
            <w:r>
              <w:rPr>
                <w:spacing w:val="40"/>
                <w:sz w:val="24"/>
              </w:rPr>
              <w:t xml:space="preserve">  </w:t>
            </w:r>
            <w:r>
              <w:rPr>
                <w:sz w:val="24"/>
              </w:rPr>
              <w:t>tanpa</w:t>
            </w:r>
            <w:r>
              <w:rPr>
                <w:spacing w:val="39"/>
                <w:sz w:val="24"/>
              </w:rPr>
              <w:t xml:space="preserve">  </w:t>
            </w:r>
            <w:r>
              <w:rPr>
                <w:spacing w:val="-2"/>
                <w:sz w:val="24"/>
              </w:rPr>
              <w:t>mengajukan</w:t>
            </w:r>
          </w:p>
          <w:p w14:paraId="19C55589" w14:textId="77777777" w:rsidR="00EA61D0" w:rsidRDefault="00EA61D0" w:rsidP="000C6815">
            <w:pPr>
              <w:pStyle w:val="TableParagraph"/>
              <w:spacing w:line="274" w:lineRule="exact"/>
              <w:ind w:left="107"/>
              <w:jc w:val="both"/>
              <w:rPr>
                <w:sz w:val="24"/>
              </w:rPr>
            </w:pPr>
            <w:r>
              <w:rPr>
                <w:sz w:val="24"/>
              </w:rPr>
              <w:t>pertanyaan</w:t>
            </w:r>
            <w:r>
              <w:rPr>
                <w:spacing w:val="-3"/>
                <w:sz w:val="24"/>
              </w:rPr>
              <w:t xml:space="preserve"> </w:t>
            </w:r>
            <w:r>
              <w:rPr>
                <w:spacing w:val="-2"/>
                <w:sz w:val="24"/>
              </w:rPr>
              <w:t>apapun.</w:t>
            </w:r>
          </w:p>
        </w:tc>
        <w:tc>
          <w:tcPr>
            <w:tcW w:w="696" w:type="dxa"/>
          </w:tcPr>
          <w:p w14:paraId="426F2157" w14:textId="77777777" w:rsidR="00EA61D0" w:rsidRDefault="00EA61D0" w:rsidP="000C6815">
            <w:pPr>
              <w:pStyle w:val="TableParagraph"/>
              <w:rPr>
                <w:sz w:val="24"/>
              </w:rPr>
            </w:pPr>
          </w:p>
        </w:tc>
        <w:tc>
          <w:tcPr>
            <w:tcW w:w="668" w:type="dxa"/>
          </w:tcPr>
          <w:p w14:paraId="3C5EE5C4" w14:textId="77777777" w:rsidR="00EA61D0" w:rsidRDefault="00EA61D0" w:rsidP="000C6815">
            <w:pPr>
              <w:pStyle w:val="TableParagraph"/>
              <w:rPr>
                <w:sz w:val="24"/>
              </w:rPr>
            </w:pPr>
          </w:p>
        </w:tc>
        <w:tc>
          <w:tcPr>
            <w:tcW w:w="640" w:type="dxa"/>
          </w:tcPr>
          <w:p w14:paraId="1FA15DE8" w14:textId="77777777" w:rsidR="00EA61D0" w:rsidRDefault="00EA61D0" w:rsidP="000C6815">
            <w:pPr>
              <w:pStyle w:val="TableParagraph"/>
              <w:rPr>
                <w:sz w:val="24"/>
              </w:rPr>
            </w:pPr>
          </w:p>
        </w:tc>
        <w:tc>
          <w:tcPr>
            <w:tcW w:w="664" w:type="dxa"/>
          </w:tcPr>
          <w:p w14:paraId="0C9C4E9F" w14:textId="77777777" w:rsidR="00EA61D0" w:rsidRDefault="00EA61D0" w:rsidP="000C6815">
            <w:pPr>
              <w:pStyle w:val="TableParagraph"/>
              <w:rPr>
                <w:sz w:val="24"/>
              </w:rPr>
            </w:pPr>
          </w:p>
        </w:tc>
      </w:tr>
      <w:tr w:rsidR="00EA61D0" w14:paraId="070E159B" w14:textId="77777777" w:rsidTr="000C6815">
        <w:trPr>
          <w:trHeight w:val="1654"/>
        </w:trPr>
        <w:tc>
          <w:tcPr>
            <w:tcW w:w="592" w:type="dxa"/>
          </w:tcPr>
          <w:p w14:paraId="63F324F7" w14:textId="77777777" w:rsidR="00EA61D0" w:rsidRDefault="00EA61D0" w:rsidP="000C6815">
            <w:pPr>
              <w:pStyle w:val="TableParagraph"/>
              <w:spacing w:line="267" w:lineRule="exact"/>
              <w:ind w:left="106"/>
              <w:rPr>
                <w:sz w:val="24"/>
              </w:rPr>
            </w:pPr>
            <w:r>
              <w:rPr>
                <w:spacing w:val="-5"/>
                <w:sz w:val="24"/>
              </w:rPr>
              <w:t>4.</w:t>
            </w:r>
          </w:p>
        </w:tc>
        <w:tc>
          <w:tcPr>
            <w:tcW w:w="4534" w:type="dxa"/>
          </w:tcPr>
          <w:p w14:paraId="01DE04E8" w14:textId="77777777" w:rsidR="00EA61D0" w:rsidRDefault="00EA61D0" w:rsidP="000C6815">
            <w:pPr>
              <w:pStyle w:val="TableParagraph"/>
              <w:spacing w:line="360" w:lineRule="auto"/>
              <w:ind w:left="107" w:right="100"/>
              <w:jc w:val="both"/>
              <w:rPr>
                <w:sz w:val="24"/>
              </w:rPr>
            </w:pPr>
            <w:r>
              <w:rPr>
                <w:sz w:val="24"/>
              </w:rPr>
              <w:t>Ketika kebijakan keluarga ditetapkan, ibu saya mendiskusikan alasan di balik kebijakan</w:t>
            </w:r>
            <w:r>
              <w:rPr>
                <w:spacing w:val="25"/>
                <w:sz w:val="24"/>
              </w:rPr>
              <w:t xml:space="preserve"> </w:t>
            </w:r>
            <w:r>
              <w:rPr>
                <w:sz w:val="24"/>
              </w:rPr>
              <w:t>tersebut</w:t>
            </w:r>
            <w:r>
              <w:rPr>
                <w:spacing w:val="27"/>
                <w:sz w:val="24"/>
              </w:rPr>
              <w:t xml:space="preserve"> </w:t>
            </w:r>
            <w:r>
              <w:rPr>
                <w:sz w:val="24"/>
              </w:rPr>
              <w:t>dengan</w:t>
            </w:r>
            <w:r>
              <w:rPr>
                <w:spacing w:val="26"/>
                <w:sz w:val="24"/>
              </w:rPr>
              <w:t xml:space="preserve"> </w:t>
            </w:r>
            <w:r>
              <w:rPr>
                <w:sz w:val="24"/>
              </w:rPr>
              <w:t>anak-anak</w:t>
            </w:r>
            <w:r>
              <w:rPr>
                <w:spacing w:val="26"/>
                <w:sz w:val="24"/>
              </w:rPr>
              <w:t xml:space="preserve"> </w:t>
            </w:r>
            <w:r>
              <w:rPr>
                <w:spacing w:val="-4"/>
                <w:sz w:val="24"/>
              </w:rPr>
              <w:t>dalam</w:t>
            </w:r>
          </w:p>
          <w:p w14:paraId="3D6EDE58" w14:textId="77777777" w:rsidR="00EA61D0" w:rsidRDefault="00EA61D0" w:rsidP="000C6815">
            <w:pPr>
              <w:pStyle w:val="TableParagraph"/>
              <w:ind w:left="107"/>
              <w:rPr>
                <w:sz w:val="24"/>
              </w:rPr>
            </w:pPr>
            <w:r>
              <w:rPr>
                <w:spacing w:val="-2"/>
                <w:sz w:val="24"/>
              </w:rPr>
              <w:t>keluarga.</w:t>
            </w:r>
          </w:p>
        </w:tc>
        <w:tc>
          <w:tcPr>
            <w:tcW w:w="696" w:type="dxa"/>
          </w:tcPr>
          <w:p w14:paraId="6154BA4C" w14:textId="77777777" w:rsidR="00EA61D0" w:rsidRDefault="00EA61D0" w:rsidP="000C6815">
            <w:pPr>
              <w:pStyle w:val="TableParagraph"/>
              <w:rPr>
                <w:sz w:val="24"/>
              </w:rPr>
            </w:pPr>
          </w:p>
        </w:tc>
        <w:tc>
          <w:tcPr>
            <w:tcW w:w="668" w:type="dxa"/>
          </w:tcPr>
          <w:p w14:paraId="0A7BEEC6" w14:textId="77777777" w:rsidR="00EA61D0" w:rsidRDefault="00EA61D0" w:rsidP="000C6815">
            <w:pPr>
              <w:pStyle w:val="TableParagraph"/>
              <w:rPr>
                <w:sz w:val="24"/>
              </w:rPr>
            </w:pPr>
          </w:p>
        </w:tc>
        <w:tc>
          <w:tcPr>
            <w:tcW w:w="640" w:type="dxa"/>
          </w:tcPr>
          <w:p w14:paraId="4F83CA64" w14:textId="77777777" w:rsidR="00EA61D0" w:rsidRDefault="00EA61D0" w:rsidP="000C6815">
            <w:pPr>
              <w:pStyle w:val="TableParagraph"/>
              <w:rPr>
                <w:sz w:val="24"/>
              </w:rPr>
            </w:pPr>
          </w:p>
        </w:tc>
        <w:tc>
          <w:tcPr>
            <w:tcW w:w="664" w:type="dxa"/>
          </w:tcPr>
          <w:p w14:paraId="0DF83B78" w14:textId="77777777" w:rsidR="00EA61D0" w:rsidRDefault="00EA61D0" w:rsidP="000C6815">
            <w:pPr>
              <w:pStyle w:val="TableParagraph"/>
              <w:rPr>
                <w:sz w:val="24"/>
              </w:rPr>
            </w:pPr>
          </w:p>
        </w:tc>
      </w:tr>
      <w:tr w:rsidR="00EA61D0" w14:paraId="288B6EAB" w14:textId="77777777" w:rsidTr="000C6815">
        <w:trPr>
          <w:trHeight w:val="1658"/>
        </w:trPr>
        <w:tc>
          <w:tcPr>
            <w:tcW w:w="592" w:type="dxa"/>
          </w:tcPr>
          <w:p w14:paraId="425F98D3" w14:textId="77777777" w:rsidR="00EA61D0" w:rsidRDefault="00EA61D0" w:rsidP="000C6815">
            <w:pPr>
              <w:pStyle w:val="TableParagraph"/>
              <w:spacing w:line="271" w:lineRule="exact"/>
              <w:ind w:left="106"/>
              <w:rPr>
                <w:sz w:val="24"/>
              </w:rPr>
            </w:pPr>
            <w:r>
              <w:rPr>
                <w:spacing w:val="-5"/>
                <w:sz w:val="24"/>
              </w:rPr>
              <w:t>5.</w:t>
            </w:r>
          </w:p>
        </w:tc>
        <w:tc>
          <w:tcPr>
            <w:tcW w:w="4534" w:type="dxa"/>
          </w:tcPr>
          <w:p w14:paraId="6876B55C" w14:textId="77777777" w:rsidR="00EA61D0" w:rsidRDefault="00EA61D0" w:rsidP="000C6815">
            <w:pPr>
              <w:pStyle w:val="TableParagraph"/>
              <w:spacing w:line="360" w:lineRule="auto"/>
              <w:ind w:left="107" w:right="101"/>
              <w:jc w:val="both"/>
              <w:rPr>
                <w:sz w:val="24"/>
              </w:rPr>
            </w:pPr>
            <w:r>
              <w:rPr>
                <w:sz w:val="24"/>
              </w:rPr>
              <w:t>Ibu saya selalu memotivasi saya untuk mengemukakan pendapat secara terbuka, jika</w:t>
            </w:r>
            <w:r>
              <w:rPr>
                <w:spacing w:val="50"/>
                <w:sz w:val="24"/>
              </w:rPr>
              <w:t xml:space="preserve"> </w:t>
            </w:r>
            <w:r>
              <w:rPr>
                <w:sz w:val="24"/>
              </w:rPr>
              <w:t>dirasa</w:t>
            </w:r>
            <w:r>
              <w:rPr>
                <w:spacing w:val="50"/>
                <w:sz w:val="24"/>
              </w:rPr>
              <w:t xml:space="preserve"> </w:t>
            </w:r>
            <w:r>
              <w:rPr>
                <w:sz w:val="24"/>
              </w:rPr>
              <w:t>ada</w:t>
            </w:r>
            <w:r>
              <w:rPr>
                <w:spacing w:val="46"/>
                <w:sz w:val="24"/>
              </w:rPr>
              <w:t xml:space="preserve"> </w:t>
            </w:r>
            <w:r>
              <w:rPr>
                <w:sz w:val="24"/>
              </w:rPr>
              <w:t>aturan</w:t>
            </w:r>
            <w:r>
              <w:rPr>
                <w:spacing w:val="49"/>
                <w:sz w:val="24"/>
              </w:rPr>
              <w:t xml:space="preserve"> </w:t>
            </w:r>
            <w:r>
              <w:rPr>
                <w:sz w:val="24"/>
              </w:rPr>
              <w:t>keluarga</w:t>
            </w:r>
            <w:r>
              <w:rPr>
                <w:spacing w:val="53"/>
                <w:sz w:val="24"/>
              </w:rPr>
              <w:t xml:space="preserve"> </w:t>
            </w:r>
            <w:r>
              <w:rPr>
                <w:sz w:val="24"/>
              </w:rPr>
              <w:t>yang</w:t>
            </w:r>
            <w:r>
              <w:rPr>
                <w:spacing w:val="45"/>
                <w:sz w:val="24"/>
              </w:rPr>
              <w:t xml:space="preserve"> </w:t>
            </w:r>
            <w:r>
              <w:rPr>
                <w:spacing w:val="-4"/>
                <w:sz w:val="24"/>
              </w:rPr>
              <w:t>tidak</w:t>
            </w:r>
          </w:p>
          <w:p w14:paraId="2D187B0A" w14:textId="77777777" w:rsidR="00EA61D0" w:rsidRDefault="00EA61D0" w:rsidP="000C6815">
            <w:pPr>
              <w:pStyle w:val="TableParagraph"/>
              <w:spacing w:line="274" w:lineRule="exact"/>
              <w:ind w:left="107"/>
              <w:jc w:val="both"/>
              <w:rPr>
                <w:sz w:val="24"/>
              </w:rPr>
            </w:pPr>
            <w:r>
              <w:rPr>
                <w:sz w:val="24"/>
              </w:rPr>
              <w:t>masuk</w:t>
            </w:r>
            <w:r>
              <w:rPr>
                <w:spacing w:val="-3"/>
                <w:sz w:val="24"/>
              </w:rPr>
              <w:t xml:space="preserve"> </w:t>
            </w:r>
            <w:r>
              <w:rPr>
                <w:spacing w:val="-2"/>
                <w:sz w:val="24"/>
              </w:rPr>
              <w:t>akal.</w:t>
            </w:r>
          </w:p>
        </w:tc>
        <w:tc>
          <w:tcPr>
            <w:tcW w:w="696" w:type="dxa"/>
          </w:tcPr>
          <w:p w14:paraId="1F3508B3" w14:textId="77777777" w:rsidR="00EA61D0" w:rsidRDefault="00EA61D0" w:rsidP="000C6815">
            <w:pPr>
              <w:pStyle w:val="TableParagraph"/>
              <w:rPr>
                <w:sz w:val="24"/>
              </w:rPr>
            </w:pPr>
          </w:p>
        </w:tc>
        <w:tc>
          <w:tcPr>
            <w:tcW w:w="668" w:type="dxa"/>
          </w:tcPr>
          <w:p w14:paraId="509B7B3D" w14:textId="77777777" w:rsidR="00EA61D0" w:rsidRDefault="00EA61D0" w:rsidP="000C6815">
            <w:pPr>
              <w:pStyle w:val="TableParagraph"/>
              <w:rPr>
                <w:sz w:val="24"/>
              </w:rPr>
            </w:pPr>
          </w:p>
        </w:tc>
        <w:tc>
          <w:tcPr>
            <w:tcW w:w="640" w:type="dxa"/>
          </w:tcPr>
          <w:p w14:paraId="77D3C68C" w14:textId="77777777" w:rsidR="00EA61D0" w:rsidRDefault="00EA61D0" w:rsidP="000C6815">
            <w:pPr>
              <w:pStyle w:val="TableParagraph"/>
              <w:rPr>
                <w:sz w:val="24"/>
              </w:rPr>
            </w:pPr>
          </w:p>
        </w:tc>
        <w:tc>
          <w:tcPr>
            <w:tcW w:w="664" w:type="dxa"/>
          </w:tcPr>
          <w:p w14:paraId="1274DE93" w14:textId="77777777" w:rsidR="00EA61D0" w:rsidRDefault="00EA61D0" w:rsidP="000C6815">
            <w:pPr>
              <w:pStyle w:val="TableParagraph"/>
              <w:rPr>
                <w:sz w:val="24"/>
              </w:rPr>
            </w:pPr>
          </w:p>
        </w:tc>
      </w:tr>
      <w:tr w:rsidR="00EA61D0" w14:paraId="700AA3D3" w14:textId="77777777" w:rsidTr="000C6815">
        <w:trPr>
          <w:trHeight w:val="2482"/>
        </w:trPr>
        <w:tc>
          <w:tcPr>
            <w:tcW w:w="592" w:type="dxa"/>
          </w:tcPr>
          <w:p w14:paraId="0821519E" w14:textId="77777777" w:rsidR="00EA61D0" w:rsidRDefault="00EA61D0" w:rsidP="000C6815">
            <w:pPr>
              <w:pStyle w:val="TableParagraph"/>
              <w:spacing w:line="267" w:lineRule="exact"/>
              <w:ind w:left="106"/>
              <w:rPr>
                <w:sz w:val="24"/>
              </w:rPr>
            </w:pPr>
            <w:r>
              <w:rPr>
                <w:spacing w:val="-5"/>
                <w:sz w:val="24"/>
              </w:rPr>
              <w:t>6.</w:t>
            </w:r>
          </w:p>
        </w:tc>
        <w:tc>
          <w:tcPr>
            <w:tcW w:w="4534" w:type="dxa"/>
          </w:tcPr>
          <w:p w14:paraId="0144D66C" w14:textId="77777777" w:rsidR="00EA61D0" w:rsidRDefault="00EA61D0" w:rsidP="000C6815">
            <w:pPr>
              <w:pStyle w:val="TableParagraph"/>
              <w:spacing w:line="360" w:lineRule="auto"/>
              <w:ind w:left="107" w:right="99"/>
              <w:jc w:val="both"/>
              <w:rPr>
                <w:sz w:val="24"/>
              </w:rPr>
            </w:pPr>
            <w:r>
              <w:rPr>
                <w:sz w:val="24"/>
              </w:rPr>
              <w:t>Ibu saya selalu merasa bahwa yang dibutuhkan anak-anak adalah kebebasan untuk mengambil keputusan sendiri dan melakukan apa yang ingin anak-anaknya lakukan,</w:t>
            </w:r>
            <w:r>
              <w:rPr>
                <w:spacing w:val="38"/>
                <w:sz w:val="24"/>
              </w:rPr>
              <w:t xml:space="preserve">  </w:t>
            </w:r>
            <w:r>
              <w:rPr>
                <w:sz w:val="24"/>
              </w:rPr>
              <w:t>meskipun</w:t>
            </w:r>
            <w:r>
              <w:rPr>
                <w:spacing w:val="39"/>
                <w:sz w:val="24"/>
              </w:rPr>
              <w:t xml:space="preserve">  </w:t>
            </w:r>
            <w:r>
              <w:rPr>
                <w:sz w:val="24"/>
              </w:rPr>
              <w:t>tidak</w:t>
            </w:r>
            <w:r>
              <w:rPr>
                <w:spacing w:val="41"/>
                <w:sz w:val="24"/>
              </w:rPr>
              <w:t xml:space="preserve">  </w:t>
            </w:r>
            <w:r>
              <w:rPr>
                <w:sz w:val="24"/>
              </w:rPr>
              <w:t>sesuai</w:t>
            </w:r>
            <w:r>
              <w:rPr>
                <w:spacing w:val="39"/>
                <w:sz w:val="24"/>
              </w:rPr>
              <w:t xml:space="preserve">  </w:t>
            </w:r>
            <w:r>
              <w:rPr>
                <w:spacing w:val="-2"/>
                <w:sz w:val="24"/>
              </w:rPr>
              <w:t>dengan</w:t>
            </w:r>
          </w:p>
          <w:p w14:paraId="48E28D4E" w14:textId="77777777" w:rsidR="00EA61D0" w:rsidRDefault="00EA61D0" w:rsidP="000C6815">
            <w:pPr>
              <w:pStyle w:val="TableParagraph"/>
              <w:ind w:left="107"/>
              <w:jc w:val="both"/>
              <w:rPr>
                <w:sz w:val="24"/>
              </w:rPr>
            </w:pPr>
            <w:r>
              <w:rPr>
                <w:sz w:val="24"/>
              </w:rPr>
              <w:t>keinginan</w:t>
            </w:r>
            <w:r>
              <w:rPr>
                <w:spacing w:val="-4"/>
                <w:sz w:val="24"/>
              </w:rPr>
              <w:t xml:space="preserve"> </w:t>
            </w:r>
            <w:r>
              <w:rPr>
                <w:sz w:val="24"/>
              </w:rPr>
              <w:t>orang</w:t>
            </w:r>
            <w:r>
              <w:rPr>
                <w:spacing w:val="-5"/>
                <w:sz w:val="24"/>
              </w:rPr>
              <w:t xml:space="preserve"> </w:t>
            </w:r>
            <w:r>
              <w:rPr>
                <w:spacing w:val="-4"/>
                <w:sz w:val="24"/>
              </w:rPr>
              <w:t>tua.</w:t>
            </w:r>
          </w:p>
        </w:tc>
        <w:tc>
          <w:tcPr>
            <w:tcW w:w="696" w:type="dxa"/>
          </w:tcPr>
          <w:p w14:paraId="3653B949" w14:textId="77777777" w:rsidR="00EA61D0" w:rsidRDefault="00EA61D0" w:rsidP="000C6815">
            <w:pPr>
              <w:pStyle w:val="TableParagraph"/>
              <w:rPr>
                <w:sz w:val="24"/>
              </w:rPr>
            </w:pPr>
          </w:p>
        </w:tc>
        <w:tc>
          <w:tcPr>
            <w:tcW w:w="668" w:type="dxa"/>
          </w:tcPr>
          <w:p w14:paraId="44F8038E" w14:textId="77777777" w:rsidR="00EA61D0" w:rsidRDefault="00EA61D0" w:rsidP="000C6815">
            <w:pPr>
              <w:pStyle w:val="TableParagraph"/>
              <w:rPr>
                <w:sz w:val="24"/>
              </w:rPr>
            </w:pPr>
          </w:p>
        </w:tc>
        <w:tc>
          <w:tcPr>
            <w:tcW w:w="640" w:type="dxa"/>
          </w:tcPr>
          <w:p w14:paraId="79AD36D9" w14:textId="77777777" w:rsidR="00EA61D0" w:rsidRDefault="00EA61D0" w:rsidP="000C6815">
            <w:pPr>
              <w:pStyle w:val="TableParagraph"/>
              <w:rPr>
                <w:sz w:val="24"/>
              </w:rPr>
            </w:pPr>
          </w:p>
        </w:tc>
        <w:tc>
          <w:tcPr>
            <w:tcW w:w="664" w:type="dxa"/>
          </w:tcPr>
          <w:p w14:paraId="051E21FD" w14:textId="77777777" w:rsidR="00EA61D0" w:rsidRDefault="00EA61D0" w:rsidP="000C6815">
            <w:pPr>
              <w:pStyle w:val="TableParagraph"/>
              <w:rPr>
                <w:sz w:val="24"/>
              </w:rPr>
            </w:pPr>
          </w:p>
        </w:tc>
      </w:tr>
    </w:tbl>
    <w:p w14:paraId="633BC957" w14:textId="77777777" w:rsidR="00EA61D0" w:rsidRDefault="00EA61D0" w:rsidP="00EA61D0">
      <w:pPr>
        <w:pStyle w:val="TableParagraph"/>
        <w:rPr>
          <w:sz w:val="24"/>
        </w:rPr>
        <w:sectPr w:rsidR="00EA61D0" w:rsidSect="00EA61D0">
          <w:headerReference w:type="default" r:id="rId8"/>
          <w:footerReference w:type="default" r:id="rId9"/>
          <w:pgSz w:w="11910" w:h="16840"/>
          <w:pgMar w:top="960" w:right="992" w:bottom="280" w:left="1559" w:header="710" w:footer="0" w:gutter="0"/>
          <w:cols w:space="720"/>
        </w:sectPr>
      </w:pPr>
    </w:p>
    <w:p w14:paraId="07A7F9D5" w14:textId="27D35BD2" w:rsidR="00EA61D0" w:rsidRDefault="00EA61D0" w:rsidP="00EA61D0">
      <w:pPr>
        <w:pStyle w:val="BodyText"/>
        <w:rPr>
          <w:b/>
          <w:sz w:val="20"/>
        </w:rPr>
      </w:pPr>
    </w:p>
    <w:p w14:paraId="52281115" w14:textId="77777777" w:rsidR="00EA61D0" w:rsidRDefault="00EA61D0" w:rsidP="00EA61D0">
      <w:pPr>
        <w:pStyle w:val="BodyText"/>
        <w:rPr>
          <w:b/>
          <w:sz w:val="20"/>
        </w:rPr>
      </w:pPr>
    </w:p>
    <w:p w14:paraId="66242F03" w14:textId="77777777" w:rsidR="00EA61D0" w:rsidRDefault="00EA61D0" w:rsidP="00EA61D0">
      <w:pPr>
        <w:pStyle w:val="BodyText"/>
        <w:rPr>
          <w:b/>
          <w:sz w:val="20"/>
        </w:rPr>
      </w:pPr>
    </w:p>
    <w:p w14:paraId="152C84DF" w14:textId="77777777" w:rsidR="00EA61D0" w:rsidRDefault="00EA61D0" w:rsidP="00EA61D0">
      <w:pPr>
        <w:pStyle w:val="BodyText"/>
        <w:rPr>
          <w:b/>
          <w:sz w:val="20"/>
        </w:rPr>
      </w:pPr>
    </w:p>
    <w:p w14:paraId="67F21F5F" w14:textId="77777777" w:rsidR="00EA61D0" w:rsidRDefault="00EA61D0" w:rsidP="00EA61D0">
      <w:pPr>
        <w:pStyle w:val="BodyText"/>
        <w:spacing w:before="142"/>
        <w:rPr>
          <w:b/>
          <w:sz w:val="20"/>
        </w:rPr>
      </w:pPr>
    </w:p>
    <w:tbl>
      <w:tblPr>
        <w:tblW w:w="0" w:type="auto"/>
        <w:tblInd w:w="9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92"/>
        <w:gridCol w:w="4534"/>
        <w:gridCol w:w="696"/>
        <w:gridCol w:w="668"/>
        <w:gridCol w:w="640"/>
        <w:gridCol w:w="664"/>
      </w:tblGrid>
      <w:tr w:rsidR="00EA61D0" w14:paraId="7BC14243" w14:textId="77777777" w:rsidTr="000C6815">
        <w:trPr>
          <w:trHeight w:val="1242"/>
        </w:trPr>
        <w:tc>
          <w:tcPr>
            <w:tcW w:w="592" w:type="dxa"/>
          </w:tcPr>
          <w:p w14:paraId="4EAA80D6" w14:textId="77777777" w:rsidR="00EA61D0" w:rsidRDefault="00EA61D0" w:rsidP="000C6815">
            <w:pPr>
              <w:pStyle w:val="TableParagraph"/>
              <w:spacing w:line="267" w:lineRule="exact"/>
              <w:ind w:left="106"/>
              <w:rPr>
                <w:sz w:val="24"/>
              </w:rPr>
            </w:pPr>
            <w:r>
              <w:rPr>
                <w:spacing w:val="-5"/>
                <w:sz w:val="24"/>
              </w:rPr>
              <w:t>7.</w:t>
            </w:r>
          </w:p>
        </w:tc>
        <w:tc>
          <w:tcPr>
            <w:tcW w:w="4534" w:type="dxa"/>
          </w:tcPr>
          <w:p w14:paraId="7E1D7F35" w14:textId="77777777" w:rsidR="00EA61D0" w:rsidRDefault="00EA61D0" w:rsidP="000C6815">
            <w:pPr>
              <w:pStyle w:val="TableParagraph"/>
              <w:spacing w:line="271" w:lineRule="exact"/>
              <w:ind w:left="107"/>
              <w:rPr>
                <w:sz w:val="24"/>
              </w:rPr>
            </w:pPr>
            <w:r>
              <w:rPr>
                <w:sz w:val="24"/>
              </w:rPr>
              <w:t>Saat</w:t>
            </w:r>
            <w:r>
              <w:rPr>
                <w:spacing w:val="64"/>
                <w:sz w:val="24"/>
              </w:rPr>
              <w:t xml:space="preserve"> </w:t>
            </w:r>
            <w:r>
              <w:rPr>
                <w:sz w:val="24"/>
              </w:rPr>
              <w:t>saya</w:t>
            </w:r>
            <w:r>
              <w:rPr>
                <w:spacing w:val="65"/>
                <w:sz w:val="24"/>
              </w:rPr>
              <w:t xml:space="preserve"> </w:t>
            </w:r>
            <w:r>
              <w:rPr>
                <w:sz w:val="24"/>
              </w:rPr>
              <w:t>tumbuh</w:t>
            </w:r>
            <w:r>
              <w:rPr>
                <w:spacing w:val="64"/>
                <w:sz w:val="24"/>
              </w:rPr>
              <w:t xml:space="preserve"> </w:t>
            </w:r>
            <w:r>
              <w:rPr>
                <w:sz w:val="24"/>
              </w:rPr>
              <w:t>dewasa,</w:t>
            </w:r>
            <w:r>
              <w:rPr>
                <w:spacing w:val="60"/>
                <w:sz w:val="24"/>
              </w:rPr>
              <w:t xml:space="preserve"> </w:t>
            </w:r>
            <w:r>
              <w:rPr>
                <w:sz w:val="24"/>
              </w:rPr>
              <w:t>ibu</w:t>
            </w:r>
            <w:r>
              <w:rPr>
                <w:spacing w:val="64"/>
                <w:sz w:val="24"/>
              </w:rPr>
              <w:t xml:space="preserve"> </w:t>
            </w:r>
            <w:r>
              <w:rPr>
                <w:sz w:val="24"/>
              </w:rPr>
              <w:t>saya</w:t>
            </w:r>
            <w:r>
              <w:rPr>
                <w:spacing w:val="65"/>
                <w:sz w:val="24"/>
              </w:rPr>
              <w:t xml:space="preserve"> </w:t>
            </w:r>
            <w:r>
              <w:rPr>
                <w:spacing w:val="-2"/>
                <w:sz w:val="24"/>
              </w:rPr>
              <w:t>tidak</w:t>
            </w:r>
          </w:p>
          <w:p w14:paraId="4CA622EB" w14:textId="77777777" w:rsidR="00EA61D0" w:rsidRDefault="00EA61D0" w:rsidP="000C6815">
            <w:pPr>
              <w:pStyle w:val="TableParagraph"/>
              <w:spacing w:before="6" w:line="410" w:lineRule="atLeast"/>
              <w:ind w:left="107"/>
              <w:rPr>
                <w:sz w:val="24"/>
              </w:rPr>
            </w:pPr>
            <w:r>
              <w:rPr>
                <w:sz w:val="24"/>
              </w:rPr>
              <w:t>mengizinkan</w:t>
            </w:r>
            <w:r>
              <w:rPr>
                <w:spacing w:val="40"/>
                <w:sz w:val="24"/>
              </w:rPr>
              <w:t xml:space="preserve"> </w:t>
            </w:r>
            <w:r>
              <w:rPr>
                <w:sz w:val="24"/>
              </w:rPr>
              <w:t>saya</w:t>
            </w:r>
            <w:r>
              <w:rPr>
                <w:spacing w:val="40"/>
                <w:sz w:val="24"/>
              </w:rPr>
              <w:t xml:space="preserve"> </w:t>
            </w:r>
            <w:r>
              <w:rPr>
                <w:sz w:val="24"/>
              </w:rPr>
              <w:t>untuk</w:t>
            </w:r>
            <w:r>
              <w:rPr>
                <w:spacing w:val="40"/>
                <w:sz w:val="24"/>
              </w:rPr>
              <w:t xml:space="preserve"> </w:t>
            </w:r>
            <w:r>
              <w:rPr>
                <w:sz w:val="24"/>
              </w:rPr>
              <w:t>mempertanyakan keputusan apapun yang telah dia buat.</w:t>
            </w:r>
          </w:p>
        </w:tc>
        <w:tc>
          <w:tcPr>
            <w:tcW w:w="696" w:type="dxa"/>
          </w:tcPr>
          <w:p w14:paraId="1C966538" w14:textId="77777777" w:rsidR="00EA61D0" w:rsidRDefault="00EA61D0" w:rsidP="000C6815">
            <w:pPr>
              <w:pStyle w:val="TableParagraph"/>
              <w:rPr>
                <w:sz w:val="24"/>
              </w:rPr>
            </w:pPr>
          </w:p>
        </w:tc>
        <w:tc>
          <w:tcPr>
            <w:tcW w:w="668" w:type="dxa"/>
          </w:tcPr>
          <w:p w14:paraId="50B5D2A2" w14:textId="77777777" w:rsidR="00EA61D0" w:rsidRDefault="00EA61D0" w:rsidP="000C6815">
            <w:pPr>
              <w:pStyle w:val="TableParagraph"/>
              <w:rPr>
                <w:sz w:val="24"/>
              </w:rPr>
            </w:pPr>
          </w:p>
        </w:tc>
        <w:tc>
          <w:tcPr>
            <w:tcW w:w="640" w:type="dxa"/>
          </w:tcPr>
          <w:p w14:paraId="6A5E8104" w14:textId="77777777" w:rsidR="00EA61D0" w:rsidRDefault="00EA61D0" w:rsidP="000C6815">
            <w:pPr>
              <w:pStyle w:val="TableParagraph"/>
              <w:rPr>
                <w:sz w:val="24"/>
              </w:rPr>
            </w:pPr>
          </w:p>
        </w:tc>
        <w:tc>
          <w:tcPr>
            <w:tcW w:w="664" w:type="dxa"/>
          </w:tcPr>
          <w:p w14:paraId="4688736F" w14:textId="77777777" w:rsidR="00EA61D0" w:rsidRDefault="00EA61D0" w:rsidP="000C6815">
            <w:pPr>
              <w:pStyle w:val="TableParagraph"/>
              <w:rPr>
                <w:sz w:val="24"/>
              </w:rPr>
            </w:pPr>
          </w:p>
        </w:tc>
      </w:tr>
      <w:tr w:rsidR="00EA61D0" w14:paraId="21EBDB50" w14:textId="77777777" w:rsidTr="000C6815">
        <w:trPr>
          <w:trHeight w:val="1654"/>
        </w:trPr>
        <w:tc>
          <w:tcPr>
            <w:tcW w:w="592" w:type="dxa"/>
          </w:tcPr>
          <w:p w14:paraId="4017F57B" w14:textId="77777777" w:rsidR="00EA61D0" w:rsidRDefault="00EA61D0" w:rsidP="000C6815">
            <w:pPr>
              <w:pStyle w:val="TableParagraph"/>
              <w:spacing w:line="267" w:lineRule="exact"/>
              <w:ind w:left="106"/>
              <w:rPr>
                <w:sz w:val="24"/>
              </w:rPr>
            </w:pPr>
            <w:r>
              <w:rPr>
                <w:spacing w:val="-5"/>
                <w:sz w:val="24"/>
              </w:rPr>
              <w:t>8.</w:t>
            </w:r>
          </w:p>
        </w:tc>
        <w:tc>
          <w:tcPr>
            <w:tcW w:w="4534" w:type="dxa"/>
          </w:tcPr>
          <w:p w14:paraId="7231544F" w14:textId="77777777" w:rsidR="00EA61D0" w:rsidRDefault="00EA61D0" w:rsidP="000C6815">
            <w:pPr>
              <w:pStyle w:val="TableParagraph"/>
              <w:spacing w:line="360" w:lineRule="auto"/>
              <w:ind w:left="107" w:right="97"/>
              <w:jc w:val="both"/>
              <w:rPr>
                <w:sz w:val="24"/>
              </w:rPr>
            </w:pPr>
            <w:r>
              <w:rPr>
                <w:sz w:val="24"/>
              </w:rPr>
              <w:t>Saat saya tumbuh dewasa ibu saya mengarahkan kegiatan dan keputusan anak- anak</w:t>
            </w:r>
            <w:r>
              <w:rPr>
                <w:spacing w:val="25"/>
                <w:sz w:val="24"/>
              </w:rPr>
              <w:t xml:space="preserve"> </w:t>
            </w:r>
            <w:r>
              <w:rPr>
                <w:sz w:val="24"/>
              </w:rPr>
              <w:t>dalam</w:t>
            </w:r>
            <w:r>
              <w:rPr>
                <w:spacing w:val="29"/>
                <w:sz w:val="24"/>
              </w:rPr>
              <w:t xml:space="preserve"> </w:t>
            </w:r>
            <w:r>
              <w:rPr>
                <w:sz w:val="24"/>
              </w:rPr>
              <w:t>keluarga</w:t>
            </w:r>
            <w:r>
              <w:rPr>
                <w:spacing w:val="28"/>
                <w:sz w:val="24"/>
              </w:rPr>
              <w:t xml:space="preserve"> </w:t>
            </w:r>
            <w:r>
              <w:rPr>
                <w:sz w:val="24"/>
              </w:rPr>
              <w:t>melalui</w:t>
            </w:r>
            <w:r>
              <w:rPr>
                <w:spacing w:val="26"/>
                <w:sz w:val="24"/>
              </w:rPr>
              <w:t xml:space="preserve"> </w:t>
            </w:r>
            <w:r>
              <w:rPr>
                <w:sz w:val="24"/>
              </w:rPr>
              <w:t>penalaran</w:t>
            </w:r>
            <w:r>
              <w:rPr>
                <w:spacing w:val="26"/>
                <w:sz w:val="24"/>
              </w:rPr>
              <w:t xml:space="preserve"> </w:t>
            </w:r>
            <w:r>
              <w:rPr>
                <w:spacing w:val="-5"/>
                <w:sz w:val="24"/>
              </w:rPr>
              <w:t>dan</w:t>
            </w:r>
          </w:p>
          <w:p w14:paraId="697C58BA" w14:textId="77777777" w:rsidR="00EA61D0" w:rsidRDefault="00EA61D0" w:rsidP="000C6815">
            <w:pPr>
              <w:pStyle w:val="TableParagraph"/>
              <w:ind w:left="107"/>
              <w:rPr>
                <w:sz w:val="24"/>
              </w:rPr>
            </w:pPr>
            <w:r>
              <w:rPr>
                <w:spacing w:val="-2"/>
                <w:sz w:val="24"/>
              </w:rPr>
              <w:t>disiplin.</w:t>
            </w:r>
          </w:p>
        </w:tc>
        <w:tc>
          <w:tcPr>
            <w:tcW w:w="696" w:type="dxa"/>
          </w:tcPr>
          <w:p w14:paraId="6264C57D" w14:textId="77777777" w:rsidR="00EA61D0" w:rsidRDefault="00EA61D0" w:rsidP="000C6815">
            <w:pPr>
              <w:pStyle w:val="TableParagraph"/>
              <w:rPr>
                <w:sz w:val="24"/>
              </w:rPr>
            </w:pPr>
          </w:p>
        </w:tc>
        <w:tc>
          <w:tcPr>
            <w:tcW w:w="668" w:type="dxa"/>
          </w:tcPr>
          <w:p w14:paraId="4EF93828" w14:textId="77777777" w:rsidR="00EA61D0" w:rsidRDefault="00EA61D0" w:rsidP="000C6815">
            <w:pPr>
              <w:pStyle w:val="TableParagraph"/>
              <w:rPr>
                <w:sz w:val="24"/>
              </w:rPr>
            </w:pPr>
          </w:p>
        </w:tc>
        <w:tc>
          <w:tcPr>
            <w:tcW w:w="640" w:type="dxa"/>
          </w:tcPr>
          <w:p w14:paraId="49EC3803" w14:textId="77777777" w:rsidR="00EA61D0" w:rsidRDefault="00EA61D0" w:rsidP="000C6815">
            <w:pPr>
              <w:pStyle w:val="TableParagraph"/>
              <w:rPr>
                <w:sz w:val="24"/>
              </w:rPr>
            </w:pPr>
          </w:p>
        </w:tc>
        <w:tc>
          <w:tcPr>
            <w:tcW w:w="664" w:type="dxa"/>
          </w:tcPr>
          <w:p w14:paraId="062DB0FF" w14:textId="77777777" w:rsidR="00EA61D0" w:rsidRDefault="00EA61D0" w:rsidP="000C6815">
            <w:pPr>
              <w:pStyle w:val="TableParagraph"/>
              <w:rPr>
                <w:sz w:val="24"/>
              </w:rPr>
            </w:pPr>
          </w:p>
        </w:tc>
      </w:tr>
      <w:tr w:rsidR="00EA61D0" w14:paraId="68B10855" w14:textId="77777777" w:rsidTr="000C6815">
        <w:trPr>
          <w:trHeight w:val="1106"/>
        </w:trPr>
        <w:tc>
          <w:tcPr>
            <w:tcW w:w="592" w:type="dxa"/>
          </w:tcPr>
          <w:p w14:paraId="70495A23" w14:textId="77777777" w:rsidR="00EA61D0" w:rsidRDefault="00EA61D0" w:rsidP="000C6815">
            <w:pPr>
              <w:pStyle w:val="TableParagraph"/>
              <w:spacing w:line="271" w:lineRule="exact"/>
              <w:ind w:left="106"/>
              <w:rPr>
                <w:sz w:val="24"/>
              </w:rPr>
            </w:pPr>
            <w:r>
              <w:rPr>
                <w:spacing w:val="-5"/>
                <w:sz w:val="24"/>
              </w:rPr>
              <w:t>9.</w:t>
            </w:r>
          </w:p>
        </w:tc>
        <w:tc>
          <w:tcPr>
            <w:tcW w:w="4534" w:type="dxa"/>
          </w:tcPr>
          <w:p w14:paraId="4913D4E5" w14:textId="77777777" w:rsidR="00EA61D0" w:rsidRDefault="00EA61D0" w:rsidP="000C6815">
            <w:pPr>
              <w:pStyle w:val="TableParagraph"/>
              <w:ind w:left="107"/>
              <w:rPr>
                <w:sz w:val="24"/>
              </w:rPr>
            </w:pPr>
            <w:r>
              <w:rPr>
                <w:sz w:val="24"/>
              </w:rPr>
              <w:t>Ibu saya selalu merasa bahwa lebih banyak ketegasan</w:t>
            </w:r>
            <w:r>
              <w:rPr>
                <w:spacing w:val="33"/>
                <w:sz w:val="24"/>
              </w:rPr>
              <w:t xml:space="preserve"> </w:t>
            </w:r>
            <w:r>
              <w:rPr>
                <w:sz w:val="24"/>
              </w:rPr>
              <w:t>yang</w:t>
            </w:r>
            <w:r>
              <w:rPr>
                <w:spacing w:val="29"/>
                <w:sz w:val="24"/>
              </w:rPr>
              <w:t xml:space="preserve"> </w:t>
            </w:r>
            <w:r>
              <w:rPr>
                <w:sz w:val="24"/>
              </w:rPr>
              <w:t>harus</w:t>
            </w:r>
            <w:r>
              <w:rPr>
                <w:spacing w:val="33"/>
                <w:sz w:val="24"/>
              </w:rPr>
              <w:t xml:space="preserve"> </w:t>
            </w:r>
            <w:r>
              <w:rPr>
                <w:sz w:val="24"/>
              </w:rPr>
              <w:t>dilakukan</w:t>
            </w:r>
            <w:r>
              <w:rPr>
                <w:spacing w:val="33"/>
                <w:sz w:val="24"/>
              </w:rPr>
              <w:t xml:space="preserve"> </w:t>
            </w:r>
            <w:r>
              <w:rPr>
                <w:sz w:val="24"/>
              </w:rPr>
              <w:t>oleh</w:t>
            </w:r>
            <w:r>
              <w:rPr>
                <w:spacing w:val="34"/>
                <w:sz w:val="24"/>
              </w:rPr>
              <w:t xml:space="preserve"> </w:t>
            </w:r>
            <w:r>
              <w:rPr>
                <w:spacing w:val="-4"/>
                <w:sz w:val="24"/>
              </w:rPr>
              <w:t>orang</w:t>
            </w:r>
          </w:p>
          <w:p w14:paraId="18DB297D" w14:textId="77777777" w:rsidR="00EA61D0" w:rsidRDefault="00EA61D0" w:rsidP="000C6815">
            <w:pPr>
              <w:pStyle w:val="TableParagraph"/>
              <w:tabs>
                <w:tab w:val="left" w:pos="622"/>
                <w:tab w:val="left" w:pos="1389"/>
                <w:tab w:val="left" w:pos="2503"/>
                <w:tab w:val="left" w:pos="3715"/>
              </w:tabs>
              <w:spacing w:line="270" w:lineRule="atLeast"/>
              <w:ind w:left="107" w:right="100"/>
              <w:rPr>
                <w:sz w:val="24"/>
              </w:rPr>
            </w:pPr>
            <w:r>
              <w:rPr>
                <w:spacing w:val="-4"/>
                <w:sz w:val="24"/>
              </w:rPr>
              <w:t>tua</w:t>
            </w:r>
            <w:r>
              <w:rPr>
                <w:sz w:val="24"/>
              </w:rPr>
              <w:tab/>
            </w:r>
            <w:r>
              <w:rPr>
                <w:spacing w:val="-2"/>
                <w:sz w:val="24"/>
              </w:rPr>
              <w:t>untuk</w:t>
            </w:r>
            <w:r>
              <w:rPr>
                <w:sz w:val="24"/>
              </w:rPr>
              <w:tab/>
            </w:r>
            <w:r>
              <w:rPr>
                <w:spacing w:val="-2"/>
                <w:sz w:val="24"/>
              </w:rPr>
              <w:t>membuat</w:t>
            </w:r>
            <w:r>
              <w:rPr>
                <w:sz w:val="24"/>
              </w:rPr>
              <w:tab/>
            </w:r>
            <w:r>
              <w:rPr>
                <w:spacing w:val="-2"/>
                <w:sz w:val="24"/>
              </w:rPr>
              <w:t>anak-anak</w:t>
            </w:r>
            <w:r>
              <w:rPr>
                <w:sz w:val="24"/>
              </w:rPr>
              <w:tab/>
            </w:r>
            <w:r>
              <w:rPr>
                <w:spacing w:val="-2"/>
                <w:sz w:val="24"/>
              </w:rPr>
              <w:t xml:space="preserve">mereka </w:t>
            </w:r>
            <w:r>
              <w:rPr>
                <w:sz w:val="24"/>
              </w:rPr>
              <w:t>berperilaku seperti yang seharusnya.</w:t>
            </w:r>
          </w:p>
        </w:tc>
        <w:tc>
          <w:tcPr>
            <w:tcW w:w="696" w:type="dxa"/>
          </w:tcPr>
          <w:p w14:paraId="2AD36126" w14:textId="77777777" w:rsidR="00EA61D0" w:rsidRDefault="00EA61D0" w:rsidP="000C6815">
            <w:pPr>
              <w:pStyle w:val="TableParagraph"/>
              <w:rPr>
                <w:sz w:val="24"/>
              </w:rPr>
            </w:pPr>
          </w:p>
        </w:tc>
        <w:tc>
          <w:tcPr>
            <w:tcW w:w="668" w:type="dxa"/>
          </w:tcPr>
          <w:p w14:paraId="0A42C640" w14:textId="77777777" w:rsidR="00EA61D0" w:rsidRDefault="00EA61D0" w:rsidP="000C6815">
            <w:pPr>
              <w:pStyle w:val="TableParagraph"/>
              <w:rPr>
                <w:sz w:val="24"/>
              </w:rPr>
            </w:pPr>
          </w:p>
        </w:tc>
        <w:tc>
          <w:tcPr>
            <w:tcW w:w="640" w:type="dxa"/>
          </w:tcPr>
          <w:p w14:paraId="3EBC37C1" w14:textId="77777777" w:rsidR="00EA61D0" w:rsidRDefault="00EA61D0" w:rsidP="000C6815">
            <w:pPr>
              <w:pStyle w:val="TableParagraph"/>
              <w:rPr>
                <w:sz w:val="24"/>
              </w:rPr>
            </w:pPr>
          </w:p>
        </w:tc>
        <w:tc>
          <w:tcPr>
            <w:tcW w:w="664" w:type="dxa"/>
          </w:tcPr>
          <w:p w14:paraId="55B3AAEC" w14:textId="77777777" w:rsidR="00EA61D0" w:rsidRDefault="00EA61D0" w:rsidP="000C6815">
            <w:pPr>
              <w:pStyle w:val="TableParagraph"/>
              <w:rPr>
                <w:sz w:val="24"/>
              </w:rPr>
            </w:pPr>
          </w:p>
        </w:tc>
      </w:tr>
      <w:tr w:rsidR="00EA61D0" w14:paraId="688957C9" w14:textId="77777777" w:rsidTr="000C6815">
        <w:trPr>
          <w:trHeight w:val="1654"/>
        </w:trPr>
        <w:tc>
          <w:tcPr>
            <w:tcW w:w="592" w:type="dxa"/>
          </w:tcPr>
          <w:p w14:paraId="6A999498" w14:textId="77777777" w:rsidR="00EA61D0" w:rsidRDefault="00EA61D0" w:rsidP="000C6815">
            <w:pPr>
              <w:pStyle w:val="TableParagraph"/>
              <w:spacing w:line="267" w:lineRule="exact"/>
              <w:ind w:left="106"/>
              <w:rPr>
                <w:sz w:val="24"/>
              </w:rPr>
            </w:pPr>
            <w:r>
              <w:rPr>
                <w:spacing w:val="-5"/>
                <w:sz w:val="24"/>
              </w:rPr>
              <w:t>10.</w:t>
            </w:r>
          </w:p>
        </w:tc>
        <w:tc>
          <w:tcPr>
            <w:tcW w:w="4534" w:type="dxa"/>
          </w:tcPr>
          <w:p w14:paraId="20E684C1" w14:textId="77777777" w:rsidR="00EA61D0" w:rsidRDefault="00EA61D0" w:rsidP="000C6815">
            <w:pPr>
              <w:pStyle w:val="TableParagraph"/>
              <w:spacing w:line="360" w:lineRule="auto"/>
              <w:ind w:left="107" w:right="104"/>
              <w:jc w:val="both"/>
              <w:rPr>
                <w:sz w:val="24"/>
              </w:rPr>
            </w:pPr>
            <w:r>
              <w:rPr>
                <w:sz w:val="24"/>
              </w:rPr>
              <w:t>Saat saya tumbuh dewasa, ibu saya tidak merasa bahwa saya perlu mematuhi peraturan</w:t>
            </w:r>
            <w:r>
              <w:rPr>
                <w:spacing w:val="35"/>
                <w:sz w:val="24"/>
              </w:rPr>
              <w:t xml:space="preserve">  </w:t>
            </w:r>
            <w:r>
              <w:rPr>
                <w:sz w:val="24"/>
              </w:rPr>
              <w:t>hanya</w:t>
            </w:r>
            <w:r>
              <w:rPr>
                <w:spacing w:val="38"/>
                <w:sz w:val="24"/>
              </w:rPr>
              <w:t xml:space="preserve">  </w:t>
            </w:r>
            <w:r>
              <w:rPr>
                <w:sz w:val="24"/>
              </w:rPr>
              <w:t>karena</w:t>
            </w:r>
            <w:r>
              <w:rPr>
                <w:spacing w:val="38"/>
                <w:sz w:val="24"/>
              </w:rPr>
              <w:t xml:space="preserve">  </w:t>
            </w:r>
            <w:r>
              <w:rPr>
                <w:sz w:val="24"/>
              </w:rPr>
              <w:t>seseorang</w:t>
            </w:r>
            <w:r>
              <w:rPr>
                <w:spacing w:val="37"/>
                <w:sz w:val="24"/>
              </w:rPr>
              <w:t xml:space="preserve">  </w:t>
            </w:r>
            <w:r>
              <w:rPr>
                <w:spacing w:val="-4"/>
                <w:sz w:val="24"/>
              </w:rPr>
              <w:t>yang</w:t>
            </w:r>
          </w:p>
          <w:p w14:paraId="467FAB6B" w14:textId="77777777" w:rsidR="00EA61D0" w:rsidRDefault="00EA61D0" w:rsidP="000C6815">
            <w:pPr>
              <w:pStyle w:val="TableParagraph"/>
              <w:ind w:left="107"/>
              <w:jc w:val="both"/>
              <w:rPr>
                <w:sz w:val="24"/>
              </w:rPr>
            </w:pPr>
            <w:r>
              <w:rPr>
                <w:sz w:val="24"/>
              </w:rPr>
              <w:t>berwenang</w:t>
            </w:r>
            <w:r>
              <w:rPr>
                <w:spacing w:val="-4"/>
                <w:sz w:val="24"/>
              </w:rPr>
              <w:t xml:space="preserve"> </w:t>
            </w:r>
            <w:r>
              <w:rPr>
                <w:sz w:val="24"/>
              </w:rPr>
              <w:t>telah</w:t>
            </w:r>
            <w:r>
              <w:rPr>
                <w:spacing w:val="-3"/>
                <w:sz w:val="24"/>
              </w:rPr>
              <w:t xml:space="preserve"> </w:t>
            </w:r>
            <w:r>
              <w:rPr>
                <w:spacing w:val="-2"/>
                <w:sz w:val="24"/>
              </w:rPr>
              <w:t>menetapkannya.</w:t>
            </w:r>
          </w:p>
        </w:tc>
        <w:tc>
          <w:tcPr>
            <w:tcW w:w="696" w:type="dxa"/>
          </w:tcPr>
          <w:p w14:paraId="2ADFF067" w14:textId="77777777" w:rsidR="00EA61D0" w:rsidRDefault="00EA61D0" w:rsidP="000C6815">
            <w:pPr>
              <w:pStyle w:val="TableParagraph"/>
              <w:rPr>
                <w:sz w:val="24"/>
              </w:rPr>
            </w:pPr>
          </w:p>
        </w:tc>
        <w:tc>
          <w:tcPr>
            <w:tcW w:w="668" w:type="dxa"/>
          </w:tcPr>
          <w:p w14:paraId="6C1672A9" w14:textId="77777777" w:rsidR="00EA61D0" w:rsidRDefault="00EA61D0" w:rsidP="000C6815">
            <w:pPr>
              <w:pStyle w:val="TableParagraph"/>
              <w:rPr>
                <w:sz w:val="24"/>
              </w:rPr>
            </w:pPr>
          </w:p>
        </w:tc>
        <w:tc>
          <w:tcPr>
            <w:tcW w:w="640" w:type="dxa"/>
          </w:tcPr>
          <w:p w14:paraId="3439B608" w14:textId="77777777" w:rsidR="00EA61D0" w:rsidRDefault="00EA61D0" w:rsidP="000C6815">
            <w:pPr>
              <w:pStyle w:val="TableParagraph"/>
              <w:rPr>
                <w:sz w:val="24"/>
              </w:rPr>
            </w:pPr>
          </w:p>
        </w:tc>
        <w:tc>
          <w:tcPr>
            <w:tcW w:w="664" w:type="dxa"/>
          </w:tcPr>
          <w:p w14:paraId="25091578" w14:textId="77777777" w:rsidR="00EA61D0" w:rsidRDefault="00EA61D0" w:rsidP="000C6815">
            <w:pPr>
              <w:pStyle w:val="TableParagraph"/>
              <w:rPr>
                <w:sz w:val="24"/>
              </w:rPr>
            </w:pPr>
          </w:p>
        </w:tc>
      </w:tr>
      <w:tr w:rsidR="00EA61D0" w14:paraId="5997C4EB" w14:textId="77777777" w:rsidTr="000C6815">
        <w:trPr>
          <w:trHeight w:val="2070"/>
        </w:trPr>
        <w:tc>
          <w:tcPr>
            <w:tcW w:w="592" w:type="dxa"/>
          </w:tcPr>
          <w:p w14:paraId="77F9A6E3" w14:textId="77777777" w:rsidR="00EA61D0" w:rsidRDefault="00EA61D0" w:rsidP="000C6815">
            <w:pPr>
              <w:pStyle w:val="TableParagraph"/>
              <w:spacing w:line="271" w:lineRule="exact"/>
              <w:ind w:left="106"/>
              <w:rPr>
                <w:sz w:val="24"/>
              </w:rPr>
            </w:pPr>
            <w:r>
              <w:rPr>
                <w:spacing w:val="-5"/>
                <w:sz w:val="24"/>
              </w:rPr>
              <w:t>11.</w:t>
            </w:r>
          </w:p>
        </w:tc>
        <w:tc>
          <w:tcPr>
            <w:tcW w:w="4534" w:type="dxa"/>
          </w:tcPr>
          <w:p w14:paraId="3F844FBF" w14:textId="77777777" w:rsidR="00EA61D0" w:rsidRDefault="00EA61D0" w:rsidP="000C6815">
            <w:pPr>
              <w:pStyle w:val="TableParagraph"/>
              <w:spacing w:line="360" w:lineRule="auto"/>
              <w:ind w:left="107" w:right="104"/>
              <w:jc w:val="both"/>
              <w:rPr>
                <w:sz w:val="24"/>
              </w:rPr>
            </w:pPr>
            <w:r>
              <w:rPr>
                <w:sz w:val="24"/>
              </w:rPr>
              <w:t>Ketika saya tumbuh dewasa, saya tahu apa yang diharapkan ibu saya, tetapi saya juga mendapat kebebasan untuk mendiskusikan harapan</w:t>
            </w:r>
            <w:r>
              <w:rPr>
                <w:spacing w:val="77"/>
                <w:sz w:val="24"/>
              </w:rPr>
              <w:t xml:space="preserve"> </w:t>
            </w:r>
            <w:r>
              <w:rPr>
                <w:sz w:val="24"/>
              </w:rPr>
              <w:t>itu</w:t>
            </w:r>
            <w:r>
              <w:rPr>
                <w:spacing w:val="52"/>
                <w:w w:val="150"/>
                <w:sz w:val="24"/>
              </w:rPr>
              <w:t xml:space="preserve"> </w:t>
            </w:r>
            <w:r>
              <w:rPr>
                <w:sz w:val="24"/>
              </w:rPr>
              <w:t>dengan</w:t>
            </w:r>
            <w:r>
              <w:rPr>
                <w:spacing w:val="52"/>
                <w:w w:val="150"/>
                <w:sz w:val="24"/>
              </w:rPr>
              <w:t xml:space="preserve"> </w:t>
            </w:r>
            <w:r>
              <w:rPr>
                <w:sz w:val="24"/>
              </w:rPr>
              <w:t>ibu</w:t>
            </w:r>
            <w:r>
              <w:rPr>
                <w:spacing w:val="56"/>
                <w:w w:val="150"/>
                <w:sz w:val="24"/>
              </w:rPr>
              <w:t xml:space="preserve"> </w:t>
            </w:r>
            <w:r>
              <w:rPr>
                <w:sz w:val="24"/>
              </w:rPr>
              <w:t>saya</w:t>
            </w:r>
            <w:r>
              <w:rPr>
                <w:spacing w:val="53"/>
                <w:w w:val="150"/>
                <w:sz w:val="24"/>
              </w:rPr>
              <w:t xml:space="preserve"> </w:t>
            </w:r>
            <w:r>
              <w:rPr>
                <w:sz w:val="24"/>
              </w:rPr>
              <w:t>ketika</w:t>
            </w:r>
            <w:r>
              <w:rPr>
                <w:spacing w:val="53"/>
                <w:w w:val="150"/>
                <w:sz w:val="24"/>
              </w:rPr>
              <w:t xml:space="preserve"> </w:t>
            </w:r>
            <w:r>
              <w:rPr>
                <w:spacing w:val="-4"/>
                <w:sz w:val="24"/>
              </w:rPr>
              <w:t>saya</w:t>
            </w:r>
          </w:p>
          <w:p w14:paraId="51F420D6" w14:textId="77777777" w:rsidR="00EA61D0" w:rsidRDefault="00EA61D0" w:rsidP="000C6815">
            <w:pPr>
              <w:pStyle w:val="TableParagraph"/>
              <w:ind w:left="107"/>
              <w:jc w:val="both"/>
              <w:rPr>
                <w:sz w:val="24"/>
              </w:rPr>
            </w:pPr>
            <w:r>
              <w:rPr>
                <w:sz w:val="24"/>
              </w:rPr>
              <w:t>merasa</w:t>
            </w:r>
            <w:r>
              <w:rPr>
                <w:spacing w:val="-2"/>
                <w:sz w:val="24"/>
              </w:rPr>
              <w:t xml:space="preserve"> </w:t>
            </w:r>
            <w:r>
              <w:rPr>
                <w:sz w:val="24"/>
              </w:rPr>
              <w:t>itu</w:t>
            </w:r>
            <w:r>
              <w:rPr>
                <w:spacing w:val="-2"/>
                <w:sz w:val="24"/>
              </w:rPr>
              <w:t xml:space="preserve"> </w:t>
            </w:r>
            <w:r>
              <w:rPr>
                <w:sz w:val="24"/>
              </w:rPr>
              <w:t>tidak</w:t>
            </w:r>
            <w:r>
              <w:rPr>
                <w:spacing w:val="-2"/>
                <w:sz w:val="24"/>
              </w:rPr>
              <w:t xml:space="preserve"> </w:t>
            </w:r>
            <w:r>
              <w:rPr>
                <w:sz w:val="24"/>
              </w:rPr>
              <w:t>masuk</w:t>
            </w:r>
            <w:r>
              <w:rPr>
                <w:spacing w:val="-6"/>
                <w:sz w:val="24"/>
              </w:rPr>
              <w:t xml:space="preserve"> </w:t>
            </w:r>
            <w:r>
              <w:rPr>
                <w:spacing w:val="-4"/>
                <w:sz w:val="24"/>
              </w:rPr>
              <w:t>akal.</w:t>
            </w:r>
          </w:p>
        </w:tc>
        <w:tc>
          <w:tcPr>
            <w:tcW w:w="696" w:type="dxa"/>
          </w:tcPr>
          <w:p w14:paraId="1D9C9267" w14:textId="77777777" w:rsidR="00EA61D0" w:rsidRDefault="00EA61D0" w:rsidP="000C6815">
            <w:pPr>
              <w:pStyle w:val="TableParagraph"/>
              <w:rPr>
                <w:sz w:val="24"/>
              </w:rPr>
            </w:pPr>
          </w:p>
        </w:tc>
        <w:tc>
          <w:tcPr>
            <w:tcW w:w="668" w:type="dxa"/>
          </w:tcPr>
          <w:p w14:paraId="1AA93909" w14:textId="77777777" w:rsidR="00EA61D0" w:rsidRDefault="00EA61D0" w:rsidP="000C6815">
            <w:pPr>
              <w:pStyle w:val="TableParagraph"/>
              <w:rPr>
                <w:sz w:val="24"/>
              </w:rPr>
            </w:pPr>
          </w:p>
        </w:tc>
        <w:tc>
          <w:tcPr>
            <w:tcW w:w="640" w:type="dxa"/>
          </w:tcPr>
          <w:p w14:paraId="68FDC9E9" w14:textId="77777777" w:rsidR="00EA61D0" w:rsidRDefault="00EA61D0" w:rsidP="000C6815">
            <w:pPr>
              <w:pStyle w:val="TableParagraph"/>
              <w:rPr>
                <w:sz w:val="24"/>
              </w:rPr>
            </w:pPr>
          </w:p>
        </w:tc>
        <w:tc>
          <w:tcPr>
            <w:tcW w:w="664" w:type="dxa"/>
          </w:tcPr>
          <w:p w14:paraId="6B37DFF6" w14:textId="77777777" w:rsidR="00EA61D0" w:rsidRDefault="00EA61D0" w:rsidP="000C6815">
            <w:pPr>
              <w:pStyle w:val="TableParagraph"/>
              <w:rPr>
                <w:sz w:val="24"/>
              </w:rPr>
            </w:pPr>
          </w:p>
        </w:tc>
      </w:tr>
      <w:tr w:rsidR="00EA61D0" w14:paraId="25044EC5" w14:textId="77777777" w:rsidTr="000C6815">
        <w:trPr>
          <w:trHeight w:val="1242"/>
        </w:trPr>
        <w:tc>
          <w:tcPr>
            <w:tcW w:w="592" w:type="dxa"/>
          </w:tcPr>
          <w:p w14:paraId="2E6A6295" w14:textId="77777777" w:rsidR="00EA61D0" w:rsidRDefault="00EA61D0" w:rsidP="000C6815">
            <w:pPr>
              <w:pStyle w:val="TableParagraph"/>
              <w:spacing w:line="271" w:lineRule="exact"/>
              <w:ind w:left="106"/>
              <w:rPr>
                <w:sz w:val="24"/>
              </w:rPr>
            </w:pPr>
            <w:r>
              <w:rPr>
                <w:spacing w:val="-5"/>
                <w:sz w:val="24"/>
              </w:rPr>
              <w:t>12.</w:t>
            </w:r>
          </w:p>
        </w:tc>
        <w:tc>
          <w:tcPr>
            <w:tcW w:w="4534" w:type="dxa"/>
          </w:tcPr>
          <w:p w14:paraId="4254C798" w14:textId="77777777" w:rsidR="00EA61D0" w:rsidRDefault="00EA61D0" w:rsidP="000C6815">
            <w:pPr>
              <w:pStyle w:val="TableParagraph"/>
              <w:tabs>
                <w:tab w:val="left" w:pos="1329"/>
                <w:tab w:val="left" w:pos="2160"/>
                <w:tab w:val="left" w:pos="3430"/>
              </w:tabs>
              <w:spacing w:line="357" w:lineRule="auto"/>
              <w:ind w:left="107" w:right="98"/>
              <w:rPr>
                <w:sz w:val="24"/>
              </w:rPr>
            </w:pPr>
            <w:r>
              <w:rPr>
                <w:sz w:val="24"/>
              </w:rPr>
              <w:t>Ibu</w:t>
            </w:r>
            <w:r>
              <w:rPr>
                <w:spacing w:val="80"/>
                <w:sz w:val="24"/>
              </w:rPr>
              <w:t xml:space="preserve"> </w:t>
            </w:r>
            <w:r>
              <w:rPr>
                <w:sz w:val="24"/>
              </w:rPr>
              <w:t>saya</w:t>
            </w:r>
            <w:r>
              <w:rPr>
                <w:spacing w:val="80"/>
                <w:sz w:val="24"/>
              </w:rPr>
              <w:t xml:space="preserve"> </w:t>
            </w:r>
            <w:r>
              <w:rPr>
                <w:sz w:val="24"/>
              </w:rPr>
              <w:t>merasa</w:t>
            </w:r>
            <w:r>
              <w:rPr>
                <w:spacing w:val="80"/>
                <w:sz w:val="24"/>
              </w:rPr>
              <w:t xml:space="preserve"> </w:t>
            </w:r>
            <w:r>
              <w:rPr>
                <w:sz w:val="24"/>
              </w:rPr>
              <w:t>bahwa</w:t>
            </w:r>
            <w:r>
              <w:rPr>
                <w:spacing w:val="80"/>
                <w:sz w:val="24"/>
              </w:rPr>
              <w:t xml:space="preserve"> </w:t>
            </w:r>
            <w:r>
              <w:rPr>
                <w:sz w:val="24"/>
              </w:rPr>
              <w:t>orang</w:t>
            </w:r>
            <w:r>
              <w:rPr>
                <w:spacing w:val="80"/>
                <w:sz w:val="24"/>
              </w:rPr>
              <w:t xml:space="preserve"> </w:t>
            </w:r>
            <w:r>
              <w:rPr>
                <w:sz w:val="24"/>
              </w:rPr>
              <w:t>tua</w:t>
            </w:r>
            <w:r>
              <w:rPr>
                <w:spacing w:val="80"/>
                <w:sz w:val="24"/>
              </w:rPr>
              <w:t xml:space="preserve"> </w:t>
            </w:r>
            <w:r>
              <w:rPr>
                <w:sz w:val="24"/>
              </w:rPr>
              <w:t xml:space="preserve">yang </w:t>
            </w:r>
            <w:r>
              <w:rPr>
                <w:spacing w:val="-2"/>
                <w:sz w:val="24"/>
              </w:rPr>
              <w:t>bijaksana</w:t>
            </w:r>
            <w:r>
              <w:rPr>
                <w:sz w:val="24"/>
              </w:rPr>
              <w:tab/>
            </w:r>
            <w:r>
              <w:rPr>
                <w:spacing w:val="-4"/>
                <w:sz w:val="24"/>
              </w:rPr>
              <w:t>harus</w:t>
            </w:r>
            <w:r>
              <w:rPr>
                <w:sz w:val="24"/>
              </w:rPr>
              <w:tab/>
            </w:r>
            <w:r>
              <w:rPr>
                <w:spacing w:val="-2"/>
                <w:sz w:val="24"/>
              </w:rPr>
              <w:t>mengajari</w:t>
            </w:r>
            <w:r>
              <w:rPr>
                <w:sz w:val="24"/>
              </w:rPr>
              <w:tab/>
              <w:t>anak-</w:t>
            </w:r>
            <w:r>
              <w:rPr>
                <w:spacing w:val="-4"/>
                <w:sz w:val="24"/>
              </w:rPr>
              <w:t>anak</w:t>
            </w:r>
          </w:p>
          <w:p w14:paraId="4979E769" w14:textId="77777777" w:rsidR="00EA61D0" w:rsidRDefault="00EA61D0" w:rsidP="000C6815">
            <w:pPr>
              <w:pStyle w:val="TableParagraph"/>
              <w:spacing w:before="5"/>
              <w:ind w:left="107"/>
              <w:rPr>
                <w:sz w:val="24"/>
              </w:rPr>
            </w:pPr>
            <w:r>
              <w:rPr>
                <w:sz w:val="24"/>
              </w:rPr>
              <w:t>mereka</w:t>
            </w:r>
            <w:r>
              <w:rPr>
                <w:spacing w:val="-3"/>
                <w:sz w:val="24"/>
              </w:rPr>
              <w:t xml:space="preserve"> </w:t>
            </w:r>
            <w:r>
              <w:rPr>
                <w:sz w:val="24"/>
              </w:rPr>
              <w:t>sejak</w:t>
            </w:r>
            <w:r>
              <w:rPr>
                <w:spacing w:val="-3"/>
                <w:sz w:val="24"/>
              </w:rPr>
              <w:t xml:space="preserve"> </w:t>
            </w:r>
            <w:r>
              <w:rPr>
                <w:sz w:val="24"/>
              </w:rPr>
              <w:t>dini</w:t>
            </w:r>
            <w:r>
              <w:rPr>
                <w:spacing w:val="-4"/>
                <w:sz w:val="24"/>
              </w:rPr>
              <w:t xml:space="preserve"> </w:t>
            </w:r>
            <w:r>
              <w:rPr>
                <w:sz w:val="24"/>
              </w:rPr>
              <w:t>siapa</w:t>
            </w:r>
            <w:r>
              <w:rPr>
                <w:spacing w:val="-2"/>
                <w:sz w:val="24"/>
              </w:rPr>
              <w:t xml:space="preserve"> </w:t>
            </w:r>
            <w:r>
              <w:rPr>
                <w:sz w:val="24"/>
              </w:rPr>
              <w:t>yang</w:t>
            </w:r>
            <w:r>
              <w:rPr>
                <w:spacing w:val="-8"/>
                <w:sz w:val="24"/>
              </w:rPr>
              <w:t xml:space="preserve"> </w:t>
            </w:r>
            <w:r>
              <w:rPr>
                <w:spacing w:val="-2"/>
                <w:sz w:val="24"/>
              </w:rPr>
              <w:t>berkuasa.</w:t>
            </w:r>
          </w:p>
        </w:tc>
        <w:tc>
          <w:tcPr>
            <w:tcW w:w="696" w:type="dxa"/>
          </w:tcPr>
          <w:p w14:paraId="64AF9523" w14:textId="77777777" w:rsidR="00EA61D0" w:rsidRDefault="00EA61D0" w:rsidP="000C6815">
            <w:pPr>
              <w:pStyle w:val="TableParagraph"/>
              <w:rPr>
                <w:sz w:val="24"/>
              </w:rPr>
            </w:pPr>
          </w:p>
        </w:tc>
        <w:tc>
          <w:tcPr>
            <w:tcW w:w="668" w:type="dxa"/>
          </w:tcPr>
          <w:p w14:paraId="3EF9526E" w14:textId="77777777" w:rsidR="00EA61D0" w:rsidRDefault="00EA61D0" w:rsidP="000C6815">
            <w:pPr>
              <w:pStyle w:val="TableParagraph"/>
              <w:rPr>
                <w:sz w:val="24"/>
              </w:rPr>
            </w:pPr>
          </w:p>
        </w:tc>
        <w:tc>
          <w:tcPr>
            <w:tcW w:w="640" w:type="dxa"/>
          </w:tcPr>
          <w:p w14:paraId="7DDC2351" w14:textId="77777777" w:rsidR="00EA61D0" w:rsidRDefault="00EA61D0" w:rsidP="000C6815">
            <w:pPr>
              <w:pStyle w:val="TableParagraph"/>
              <w:rPr>
                <w:sz w:val="24"/>
              </w:rPr>
            </w:pPr>
          </w:p>
        </w:tc>
        <w:tc>
          <w:tcPr>
            <w:tcW w:w="664" w:type="dxa"/>
          </w:tcPr>
          <w:p w14:paraId="0143E712" w14:textId="77777777" w:rsidR="00EA61D0" w:rsidRDefault="00EA61D0" w:rsidP="000C6815">
            <w:pPr>
              <w:pStyle w:val="TableParagraph"/>
              <w:rPr>
                <w:sz w:val="24"/>
              </w:rPr>
            </w:pPr>
          </w:p>
        </w:tc>
      </w:tr>
      <w:tr w:rsidR="00EA61D0" w14:paraId="29B296A9" w14:textId="77777777" w:rsidTr="000C6815">
        <w:trPr>
          <w:trHeight w:val="1242"/>
        </w:trPr>
        <w:tc>
          <w:tcPr>
            <w:tcW w:w="592" w:type="dxa"/>
          </w:tcPr>
          <w:p w14:paraId="314E9C02" w14:textId="77777777" w:rsidR="00EA61D0" w:rsidRDefault="00EA61D0" w:rsidP="000C6815">
            <w:pPr>
              <w:pStyle w:val="TableParagraph"/>
              <w:spacing w:line="271" w:lineRule="exact"/>
              <w:ind w:left="106"/>
              <w:rPr>
                <w:sz w:val="24"/>
              </w:rPr>
            </w:pPr>
            <w:r>
              <w:rPr>
                <w:spacing w:val="-5"/>
                <w:sz w:val="24"/>
              </w:rPr>
              <w:t>13.</w:t>
            </w:r>
          </w:p>
        </w:tc>
        <w:tc>
          <w:tcPr>
            <w:tcW w:w="4534" w:type="dxa"/>
          </w:tcPr>
          <w:p w14:paraId="2FC3BFCC" w14:textId="77777777" w:rsidR="00EA61D0" w:rsidRDefault="00EA61D0" w:rsidP="000C6815">
            <w:pPr>
              <w:pStyle w:val="TableParagraph"/>
              <w:spacing w:line="357" w:lineRule="auto"/>
              <w:ind w:left="107"/>
              <w:rPr>
                <w:sz w:val="24"/>
              </w:rPr>
            </w:pPr>
            <w:r>
              <w:rPr>
                <w:sz w:val="24"/>
              </w:rPr>
              <w:t>Saat</w:t>
            </w:r>
            <w:r>
              <w:rPr>
                <w:spacing w:val="40"/>
                <w:sz w:val="24"/>
              </w:rPr>
              <w:t xml:space="preserve"> </w:t>
            </w:r>
            <w:r>
              <w:rPr>
                <w:sz w:val="24"/>
              </w:rPr>
              <w:t>saya</w:t>
            </w:r>
            <w:r>
              <w:rPr>
                <w:spacing w:val="40"/>
                <w:sz w:val="24"/>
              </w:rPr>
              <w:t xml:space="preserve"> </w:t>
            </w:r>
            <w:r>
              <w:rPr>
                <w:sz w:val="24"/>
              </w:rPr>
              <w:t>tumbuh</w:t>
            </w:r>
            <w:r>
              <w:rPr>
                <w:spacing w:val="39"/>
                <w:sz w:val="24"/>
              </w:rPr>
              <w:t xml:space="preserve"> </w:t>
            </w:r>
            <w:r>
              <w:rPr>
                <w:sz w:val="24"/>
              </w:rPr>
              <w:t>dewasa,</w:t>
            </w:r>
            <w:r>
              <w:rPr>
                <w:spacing w:val="35"/>
                <w:sz w:val="24"/>
              </w:rPr>
              <w:t xml:space="preserve"> </w:t>
            </w:r>
            <w:r>
              <w:rPr>
                <w:sz w:val="24"/>
              </w:rPr>
              <w:t>ibu</w:t>
            </w:r>
            <w:r>
              <w:rPr>
                <w:spacing w:val="39"/>
                <w:sz w:val="24"/>
              </w:rPr>
              <w:t xml:space="preserve"> </w:t>
            </w:r>
            <w:r>
              <w:rPr>
                <w:sz w:val="24"/>
              </w:rPr>
              <w:t>saya</w:t>
            </w:r>
            <w:r>
              <w:rPr>
                <w:spacing w:val="40"/>
                <w:sz w:val="24"/>
              </w:rPr>
              <w:t xml:space="preserve"> </w:t>
            </w:r>
            <w:r>
              <w:rPr>
                <w:sz w:val="24"/>
              </w:rPr>
              <w:t>jarang memberi</w:t>
            </w:r>
            <w:r>
              <w:rPr>
                <w:spacing w:val="65"/>
                <w:w w:val="150"/>
                <w:sz w:val="24"/>
              </w:rPr>
              <w:t xml:space="preserve"> </w:t>
            </w:r>
            <w:r>
              <w:rPr>
                <w:sz w:val="24"/>
              </w:rPr>
              <w:t>saya</w:t>
            </w:r>
            <w:r>
              <w:rPr>
                <w:spacing w:val="65"/>
                <w:w w:val="150"/>
                <w:sz w:val="24"/>
              </w:rPr>
              <w:t xml:space="preserve"> </w:t>
            </w:r>
            <w:r>
              <w:rPr>
                <w:sz w:val="24"/>
              </w:rPr>
              <w:t>harapan</w:t>
            </w:r>
            <w:r>
              <w:rPr>
                <w:spacing w:val="64"/>
                <w:w w:val="150"/>
                <w:sz w:val="24"/>
              </w:rPr>
              <w:t xml:space="preserve"> </w:t>
            </w:r>
            <w:r>
              <w:rPr>
                <w:sz w:val="24"/>
              </w:rPr>
              <w:t>dan</w:t>
            </w:r>
            <w:r>
              <w:rPr>
                <w:spacing w:val="64"/>
                <w:w w:val="150"/>
                <w:sz w:val="24"/>
              </w:rPr>
              <w:t xml:space="preserve"> </w:t>
            </w:r>
            <w:r>
              <w:rPr>
                <w:sz w:val="24"/>
              </w:rPr>
              <w:t>aturan</w:t>
            </w:r>
            <w:r>
              <w:rPr>
                <w:spacing w:val="64"/>
                <w:w w:val="150"/>
                <w:sz w:val="24"/>
              </w:rPr>
              <w:t xml:space="preserve"> </w:t>
            </w:r>
            <w:r>
              <w:rPr>
                <w:spacing w:val="-4"/>
                <w:sz w:val="24"/>
              </w:rPr>
              <w:t>untuk</w:t>
            </w:r>
          </w:p>
          <w:p w14:paraId="03A1C6BF" w14:textId="77777777" w:rsidR="00EA61D0" w:rsidRDefault="00EA61D0" w:rsidP="000C6815">
            <w:pPr>
              <w:pStyle w:val="TableParagraph"/>
              <w:spacing w:before="4"/>
              <w:ind w:left="107"/>
              <w:rPr>
                <w:sz w:val="24"/>
              </w:rPr>
            </w:pPr>
            <w:r>
              <w:rPr>
                <w:sz w:val="24"/>
              </w:rPr>
              <w:t>perilaku</w:t>
            </w:r>
            <w:r>
              <w:rPr>
                <w:spacing w:val="3"/>
                <w:sz w:val="24"/>
              </w:rPr>
              <w:t xml:space="preserve"> </w:t>
            </w:r>
            <w:r>
              <w:rPr>
                <w:spacing w:val="-2"/>
                <w:sz w:val="24"/>
              </w:rPr>
              <w:t>saya.</w:t>
            </w:r>
          </w:p>
        </w:tc>
        <w:tc>
          <w:tcPr>
            <w:tcW w:w="696" w:type="dxa"/>
          </w:tcPr>
          <w:p w14:paraId="7052501C" w14:textId="77777777" w:rsidR="00EA61D0" w:rsidRDefault="00EA61D0" w:rsidP="000C6815">
            <w:pPr>
              <w:pStyle w:val="TableParagraph"/>
              <w:rPr>
                <w:sz w:val="24"/>
              </w:rPr>
            </w:pPr>
          </w:p>
        </w:tc>
        <w:tc>
          <w:tcPr>
            <w:tcW w:w="668" w:type="dxa"/>
          </w:tcPr>
          <w:p w14:paraId="20D825A4" w14:textId="77777777" w:rsidR="00EA61D0" w:rsidRDefault="00EA61D0" w:rsidP="000C6815">
            <w:pPr>
              <w:pStyle w:val="TableParagraph"/>
              <w:rPr>
                <w:sz w:val="24"/>
              </w:rPr>
            </w:pPr>
          </w:p>
        </w:tc>
        <w:tc>
          <w:tcPr>
            <w:tcW w:w="640" w:type="dxa"/>
          </w:tcPr>
          <w:p w14:paraId="1F28D02F" w14:textId="77777777" w:rsidR="00EA61D0" w:rsidRDefault="00EA61D0" w:rsidP="000C6815">
            <w:pPr>
              <w:pStyle w:val="TableParagraph"/>
              <w:rPr>
                <w:sz w:val="24"/>
              </w:rPr>
            </w:pPr>
          </w:p>
        </w:tc>
        <w:tc>
          <w:tcPr>
            <w:tcW w:w="664" w:type="dxa"/>
          </w:tcPr>
          <w:p w14:paraId="7BC7591D" w14:textId="77777777" w:rsidR="00EA61D0" w:rsidRDefault="00EA61D0" w:rsidP="000C6815">
            <w:pPr>
              <w:pStyle w:val="TableParagraph"/>
              <w:rPr>
                <w:sz w:val="24"/>
              </w:rPr>
            </w:pPr>
          </w:p>
        </w:tc>
      </w:tr>
      <w:tr w:rsidR="00EA61D0" w14:paraId="2F01B38E" w14:textId="77777777" w:rsidTr="000C6815">
        <w:trPr>
          <w:trHeight w:val="1658"/>
        </w:trPr>
        <w:tc>
          <w:tcPr>
            <w:tcW w:w="592" w:type="dxa"/>
          </w:tcPr>
          <w:p w14:paraId="434AA53D" w14:textId="77777777" w:rsidR="00EA61D0" w:rsidRDefault="00EA61D0" w:rsidP="000C6815">
            <w:pPr>
              <w:pStyle w:val="TableParagraph"/>
              <w:spacing w:line="271" w:lineRule="exact"/>
              <w:ind w:left="106"/>
              <w:rPr>
                <w:sz w:val="24"/>
              </w:rPr>
            </w:pPr>
            <w:r>
              <w:rPr>
                <w:spacing w:val="-5"/>
                <w:sz w:val="24"/>
              </w:rPr>
              <w:t>14.</w:t>
            </w:r>
          </w:p>
        </w:tc>
        <w:tc>
          <w:tcPr>
            <w:tcW w:w="4534" w:type="dxa"/>
          </w:tcPr>
          <w:p w14:paraId="21B1F8D1" w14:textId="77777777" w:rsidR="00EA61D0" w:rsidRDefault="00EA61D0" w:rsidP="000C6815">
            <w:pPr>
              <w:pStyle w:val="TableParagraph"/>
              <w:spacing w:line="360" w:lineRule="auto"/>
              <w:ind w:left="107" w:right="98"/>
              <w:jc w:val="both"/>
              <w:rPr>
                <w:sz w:val="24"/>
              </w:rPr>
            </w:pPr>
            <w:r>
              <w:rPr>
                <w:sz w:val="24"/>
              </w:rPr>
              <w:t>Ketika saya tumbuh dewasa, ibu saya melakukan apa yang diinginkan anak-anak dalam</w:t>
            </w:r>
            <w:r>
              <w:rPr>
                <w:spacing w:val="49"/>
                <w:sz w:val="24"/>
              </w:rPr>
              <w:t xml:space="preserve"> </w:t>
            </w:r>
            <w:r>
              <w:rPr>
                <w:sz w:val="24"/>
              </w:rPr>
              <w:t>keluarga</w:t>
            </w:r>
            <w:r>
              <w:rPr>
                <w:spacing w:val="50"/>
                <w:sz w:val="24"/>
              </w:rPr>
              <w:t xml:space="preserve"> </w:t>
            </w:r>
            <w:r>
              <w:rPr>
                <w:sz w:val="24"/>
              </w:rPr>
              <w:t>ketika</w:t>
            </w:r>
            <w:r>
              <w:rPr>
                <w:spacing w:val="45"/>
                <w:sz w:val="24"/>
              </w:rPr>
              <w:t xml:space="preserve"> </w:t>
            </w:r>
            <w:r>
              <w:rPr>
                <w:sz w:val="24"/>
              </w:rPr>
              <w:t>membuat</w:t>
            </w:r>
            <w:r>
              <w:rPr>
                <w:spacing w:val="50"/>
                <w:sz w:val="24"/>
              </w:rPr>
              <w:t xml:space="preserve"> </w:t>
            </w:r>
            <w:r>
              <w:rPr>
                <w:spacing w:val="-2"/>
                <w:sz w:val="24"/>
              </w:rPr>
              <w:t>keputusan</w:t>
            </w:r>
          </w:p>
          <w:p w14:paraId="43A333BB" w14:textId="77777777" w:rsidR="00EA61D0" w:rsidRDefault="00EA61D0" w:rsidP="000C6815">
            <w:pPr>
              <w:pStyle w:val="TableParagraph"/>
              <w:spacing w:line="274" w:lineRule="exact"/>
              <w:ind w:left="107"/>
              <w:rPr>
                <w:sz w:val="24"/>
              </w:rPr>
            </w:pPr>
            <w:r>
              <w:rPr>
                <w:spacing w:val="-2"/>
                <w:sz w:val="24"/>
              </w:rPr>
              <w:t>keluarga.</w:t>
            </w:r>
          </w:p>
        </w:tc>
        <w:tc>
          <w:tcPr>
            <w:tcW w:w="696" w:type="dxa"/>
          </w:tcPr>
          <w:p w14:paraId="6704638C" w14:textId="77777777" w:rsidR="00EA61D0" w:rsidRDefault="00EA61D0" w:rsidP="000C6815">
            <w:pPr>
              <w:pStyle w:val="TableParagraph"/>
              <w:rPr>
                <w:sz w:val="24"/>
              </w:rPr>
            </w:pPr>
          </w:p>
        </w:tc>
        <w:tc>
          <w:tcPr>
            <w:tcW w:w="668" w:type="dxa"/>
          </w:tcPr>
          <w:p w14:paraId="2E6BF12A" w14:textId="77777777" w:rsidR="00EA61D0" w:rsidRDefault="00EA61D0" w:rsidP="000C6815">
            <w:pPr>
              <w:pStyle w:val="TableParagraph"/>
              <w:rPr>
                <w:sz w:val="24"/>
              </w:rPr>
            </w:pPr>
          </w:p>
        </w:tc>
        <w:tc>
          <w:tcPr>
            <w:tcW w:w="640" w:type="dxa"/>
          </w:tcPr>
          <w:p w14:paraId="7E0FA308" w14:textId="77777777" w:rsidR="00EA61D0" w:rsidRDefault="00EA61D0" w:rsidP="000C6815">
            <w:pPr>
              <w:pStyle w:val="TableParagraph"/>
              <w:rPr>
                <w:sz w:val="24"/>
              </w:rPr>
            </w:pPr>
          </w:p>
        </w:tc>
        <w:tc>
          <w:tcPr>
            <w:tcW w:w="664" w:type="dxa"/>
          </w:tcPr>
          <w:p w14:paraId="38EE74C0" w14:textId="77777777" w:rsidR="00EA61D0" w:rsidRDefault="00EA61D0" w:rsidP="000C6815">
            <w:pPr>
              <w:pStyle w:val="TableParagraph"/>
              <w:rPr>
                <w:sz w:val="24"/>
              </w:rPr>
            </w:pPr>
          </w:p>
        </w:tc>
      </w:tr>
      <w:tr w:rsidR="00EA61D0" w14:paraId="2E6B5890" w14:textId="77777777" w:rsidTr="000C6815">
        <w:trPr>
          <w:trHeight w:val="826"/>
        </w:trPr>
        <w:tc>
          <w:tcPr>
            <w:tcW w:w="592" w:type="dxa"/>
          </w:tcPr>
          <w:p w14:paraId="6F522533" w14:textId="77777777" w:rsidR="00EA61D0" w:rsidRDefault="00EA61D0" w:rsidP="000C6815">
            <w:pPr>
              <w:pStyle w:val="TableParagraph"/>
              <w:spacing w:line="267" w:lineRule="exact"/>
              <w:ind w:left="106"/>
              <w:rPr>
                <w:sz w:val="24"/>
              </w:rPr>
            </w:pPr>
            <w:r>
              <w:rPr>
                <w:spacing w:val="-5"/>
                <w:sz w:val="24"/>
              </w:rPr>
              <w:t>15.</w:t>
            </w:r>
          </w:p>
        </w:tc>
        <w:tc>
          <w:tcPr>
            <w:tcW w:w="4534" w:type="dxa"/>
          </w:tcPr>
          <w:p w14:paraId="3D6A14D5" w14:textId="77777777" w:rsidR="00EA61D0" w:rsidRDefault="00EA61D0" w:rsidP="000C6815">
            <w:pPr>
              <w:pStyle w:val="TableParagraph"/>
              <w:tabs>
                <w:tab w:val="left" w:pos="1021"/>
                <w:tab w:val="left" w:pos="1936"/>
                <w:tab w:val="left" w:pos="3431"/>
              </w:tabs>
              <w:spacing w:line="271" w:lineRule="exact"/>
              <w:ind w:left="107"/>
              <w:rPr>
                <w:sz w:val="24"/>
              </w:rPr>
            </w:pPr>
            <w:r>
              <w:rPr>
                <w:spacing w:val="-2"/>
                <w:sz w:val="24"/>
              </w:rPr>
              <w:t>Seiring</w:t>
            </w:r>
            <w:r>
              <w:rPr>
                <w:sz w:val="24"/>
              </w:rPr>
              <w:tab/>
            </w:r>
            <w:r>
              <w:rPr>
                <w:spacing w:val="-2"/>
                <w:sz w:val="24"/>
              </w:rPr>
              <w:t>dengan</w:t>
            </w:r>
            <w:r>
              <w:rPr>
                <w:sz w:val="24"/>
              </w:rPr>
              <w:tab/>
            </w:r>
            <w:r>
              <w:rPr>
                <w:spacing w:val="-2"/>
                <w:sz w:val="24"/>
              </w:rPr>
              <w:t>pertumbuhan</w:t>
            </w:r>
            <w:r>
              <w:rPr>
                <w:sz w:val="24"/>
              </w:rPr>
              <w:tab/>
              <w:t>anak-</w:t>
            </w:r>
            <w:r>
              <w:rPr>
                <w:spacing w:val="-4"/>
                <w:sz w:val="24"/>
              </w:rPr>
              <w:t>anak</w:t>
            </w:r>
          </w:p>
          <w:p w14:paraId="29ADFA3C" w14:textId="77777777" w:rsidR="00EA61D0" w:rsidRDefault="00EA61D0" w:rsidP="000C6815">
            <w:pPr>
              <w:pStyle w:val="TableParagraph"/>
              <w:spacing w:before="140"/>
              <w:ind w:left="107"/>
              <w:rPr>
                <w:sz w:val="24"/>
              </w:rPr>
            </w:pPr>
            <w:r>
              <w:rPr>
                <w:sz w:val="24"/>
              </w:rPr>
              <w:t>dalam</w:t>
            </w:r>
            <w:r>
              <w:rPr>
                <w:spacing w:val="57"/>
                <w:sz w:val="24"/>
              </w:rPr>
              <w:t xml:space="preserve"> </w:t>
            </w:r>
            <w:r>
              <w:rPr>
                <w:sz w:val="24"/>
              </w:rPr>
              <w:t>keluarga,</w:t>
            </w:r>
            <w:r>
              <w:rPr>
                <w:spacing w:val="57"/>
                <w:sz w:val="24"/>
              </w:rPr>
              <w:t xml:space="preserve"> </w:t>
            </w:r>
            <w:r>
              <w:rPr>
                <w:sz w:val="24"/>
              </w:rPr>
              <w:t>ibu</w:t>
            </w:r>
            <w:r>
              <w:rPr>
                <w:spacing w:val="56"/>
                <w:sz w:val="24"/>
              </w:rPr>
              <w:t xml:space="preserve"> </w:t>
            </w:r>
            <w:r>
              <w:rPr>
                <w:sz w:val="24"/>
              </w:rPr>
              <w:t>saya</w:t>
            </w:r>
            <w:r>
              <w:rPr>
                <w:spacing w:val="58"/>
                <w:sz w:val="24"/>
              </w:rPr>
              <w:t xml:space="preserve"> </w:t>
            </w:r>
            <w:r>
              <w:rPr>
                <w:sz w:val="24"/>
              </w:rPr>
              <w:t>secara</w:t>
            </w:r>
            <w:r>
              <w:rPr>
                <w:spacing w:val="58"/>
                <w:sz w:val="24"/>
              </w:rPr>
              <w:t xml:space="preserve"> </w:t>
            </w:r>
            <w:r>
              <w:rPr>
                <w:spacing w:val="-2"/>
                <w:sz w:val="24"/>
              </w:rPr>
              <w:t>konsisten</w:t>
            </w:r>
          </w:p>
        </w:tc>
        <w:tc>
          <w:tcPr>
            <w:tcW w:w="696" w:type="dxa"/>
          </w:tcPr>
          <w:p w14:paraId="126594E2" w14:textId="77777777" w:rsidR="00EA61D0" w:rsidRDefault="00EA61D0" w:rsidP="000C6815">
            <w:pPr>
              <w:pStyle w:val="TableParagraph"/>
              <w:rPr>
                <w:sz w:val="24"/>
              </w:rPr>
            </w:pPr>
          </w:p>
        </w:tc>
        <w:tc>
          <w:tcPr>
            <w:tcW w:w="668" w:type="dxa"/>
          </w:tcPr>
          <w:p w14:paraId="5E0D67B5" w14:textId="77777777" w:rsidR="00EA61D0" w:rsidRDefault="00EA61D0" w:rsidP="000C6815">
            <w:pPr>
              <w:pStyle w:val="TableParagraph"/>
              <w:rPr>
                <w:sz w:val="24"/>
              </w:rPr>
            </w:pPr>
          </w:p>
        </w:tc>
        <w:tc>
          <w:tcPr>
            <w:tcW w:w="640" w:type="dxa"/>
          </w:tcPr>
          <w:p w14:paraId="43508124" w14:textId="77777777" w:rsidR="00EA61D0" w:rsidRDefault="00EA61D0" w:rsidP="000C6815">
            <w:pPr>
              <w:pStyle w:val="TableParagraph"/>
              <w:rPr>
                <w:sz w:val="24"/>
              </w:rPr>
            </w:pPr>
          </w:p>
        </w:tc>
        <w:tc>
          <w:tcPr>
            <w:tcW w:w="664" w:type="dxa"/>
          </w:tcPr>
          <w:p w14:paraId="02771B9F" w14:textId="77777777" w:rsidR="00EA61D0" w:rsidRDefault="00EA61D0" w:rsidP="000C6815">
            <w:pPr>
              <w:pStyle w:val="TableParagraph"/>
              <w:rPr>
                <w:sz w:val="24"/>
              </w:rPr>
            </w:pPr>
          </w:p>
        </w:tc>
      </w:tr>
    </w:tbl>
    <w:p w14:paraId="67314FD3" w14:textId="77777777" w:rsidR="00EA61D0" w:rsidRDefault="00EA61D0" w:rsidP="00EA61D0">
      <w:pPr>
        <w:pStyle w:val="TableParagraph"/>
        <w:rPr>
          <w:sz w:val="24"/>
        </w:rPr>
        <w:sectPr w:rsidR="00EA61D0" w:rsidSect="00EA61D0">
          <w:headerReference w:type="default" r:id="rId10"/>
          <w:footerReference w:type="default" r:id="rId11"/>
          <w:pgSz w:w="11910" w:h="16840"/>
          <w:pgMar w:top="960" w:right="992" w:bottom="280" w:left="1559" w:header="710" w:footer="0" w:gutter="0"/>
          <w:cols w:space="720"/>
        </w:sectPr>
      </w:pPr>
    </w:p>
    <w:p w14:paraId="69D03561" w14:textId="77E1ADBE" w:rsidR="00EA61D0" w:rsidRDefault="00EA61D0" w:rsidP="00EA61D0">
      <w:pPr>
        <w:pStyle w:val="BodyText"/>
        <w:rPr>
          <w:b/>
          <w:sz w:val="20"/>
        </w:rPr>
      </w:pPr>
    </w:p>
    <w:p w14:paraId="739CC15F" w14:textId="77777777" w:rsidR="00EA61D0" w:rsidRDefault="00EA61D0" w:rsidP="00EA61D0">
      <w:pPr>
        <w:pStyle w:val="BodyText"/>
        <w:rPr>
          <w:b/>
          <w:sz w:val="20"/>
        </w:rPr>
      </w:pPr>
    </w:p>
    <w:p w14:paraId="5FB3525F" w14:textId="77777777" w:rsidR="00EA61D0" w:rsidRDefault="00EA61D0" w:rsidP="00EA61D0">
      <w:pPr>
        <w:pStyle w:val="BodyText"/>
        <w:rPr>
          <w:b/>
          <w:sz w:val="20"/>
        </w:rPr>
      </w:pPr>
    </w:p>
    <w:p w14:paraId="7D6BDFE6" w14:textId="77777777" w:rsidR="00EA61D0" w:rsidRDefault="00EA61D0" w:rsidP="00EA61D0">
      <w:pPr>
        <w:pStyle w:val="BodyText"/>
        <w:rPr>
          <w:b/>
          <w:sz w:val="20"/>
        </w:rPr>
      </w:pPr>
    </w:p>
    <w:p w14:paraId="2E796F25" w14:textId="77777777" w:rsidR="00EA61D0" w:rsidRDefault="00EA61D0" w:rsidP="00EA61D0">
      <w:pPr>
        <w:pStyle w:val="BodyText"/>
        <w:spacing w:before="142"/>
        <w:rPr>
          <w:b/>
          <w:sz w:val="20"/>
        </w:rPr>
      </w:pPr>
    </w:p>
    <w:tbl>
      <w:tblPr>
        <w:tblW w:w="0" w:type="auto"/>
        <w:tblInd w:w="9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92"/>
        <w:gridCol w:w="4534"/>
        <w:gridCol w:w="696"/>
        <w:gridCol w:w="668"/>
        <w:gridCol w:w="640"/>
        <w:gridCol w:w="664"/>
      </w:tblGrid>
      <w:tr w:rsidR="00EA61D0" w14:paraId="133D4583" w14:textId="77777777" w:rsidTr="000C6815">
        <w:trPr>
          <w:trHeight w:val="826"/>
        </w:trPr>
        <w:tc>
          <w:tcPr>
            <w:tcW w:w="592" w:type="dxa"/>
          </w:tcPr>
          <w:p w14:paraId="03A9AA33" w14:textId="77777777" w:rsidR="00EA61D0" w:rsidRDefault="00EA61D0" w:rsidP="000C6815">
            <w:pPr>
              <w:pStyle w:val="TableParagraph"/>
              <w:rPr>
                <w:sz w:val="24"/>
              </w:rPr>
            </w:pPr>
          </w:p>
        </w:tc>
        <w:tc>
          <w:tcPr>
            <w:tcW w:w="4534" w:type="dxa"/>
          </w:tcPr>
          <w:p w14:paraId="1EF30C25" w14:textId="77777777" w:rsidR="00EA61D0" w:rsidRDefault="00EA61D0" w:rsidP="000C6815">
            <w:pPr>
              <w:pStyle w:val="TableParagraph"/>
              <w:spacing w:line="271" w:lineRule="exact"/>
              <w:ind w:left="107"/>
              <w:rPr>
                <w:sz w:val="24"/>
              </w:rPr>
            </w:pPr>
            <w:r>
              <w:rPr>
                <w:sz w:val="24"/>
              </w:rPr>
              <w:t>memberikan</w:t>
            </w:r>
            <w:r>
              <w:rPr>
                <w:spacing w:val="58"/>
                <w:sz w:val="24"/>
              </w:rPr>
              <w:t xml:space="preserve"> </w:t>
            </w:r>
            <w:r>
              <w:rPr>
                <w:sz w:val="24"/>
              </w:rPr>
              <w:t>arahan</w:t>
            </w:r>
            <w:r>
              <w:rPr>
                <w:spacing w:val="64"/>
                <w:sz w:val="24"/>
              </w:rPr>
              <w:t xml:space="preserve"> </w:t>
            </w:r>
            <w:r>
              <w:rPr>
                <w:sz w:val="24"/>
              </w:rPr>
              <w:t>dan</w:t>
            </w:r>
            <w:r>
              <w:rPr>
                <w:spacing w:val="61"/>
                <w:sz w:val="24"/>
              </w:rPr>
              <w:t xml:space="preserve"> </w:t>
            </w:r>
            <w:r>
              <w:rPr>
                <w:sz w:val="24"/>
              </w:rPr>
              <w:t>bimbingan</w:t>
            </w:r>
            <w:r>
              <w:rPr>
                <w:spacing w:val="61"/>
                <w:sz w:val="24"/>
              </w:rPr>
              <w:t xml:space="preserve"> </w:t>
            </w:r>
            <w:r>
              <w:rPr>
                <w:spacing w:val="-2"/>
                <w:sz w:val="24"/>
              </w:rPr>
              <w:t>secara</w:t>
            </w:r>
          </w:p>
          <w:p w14:paraId="6D25A1F5" w14:textId="77777777" w:rsidR="00EA61D0" w:rsidRDefault="00EA61D0" w:rsidP="000C6815">
            <w:pPr>
              <w:pStyle w:val="TableParagraph"/>
              <w:spacing w:before="140"/>
              <w:ind w:left="107"/>
              <w:rPr>
                <w:sz w:val="24"/>
              </w:rPr>
            </w:pPr>
            <w:r>
              <w:rPr>
                <w:sz w:val="24"/>
              </w:rPr>
              <w:t>rasional dan</w:t>
            </w:r>
            <w:r>
              <w:rPr>
                <w:spacing w:val="1"/>
                <w:sz w:val="24"/>
              </w:rPr>
              <w:t xml:space="preserve"> </w:t>
            </w:r>
            <w:r>
              <w:rPr>
                <w:spacing w:val="-2"/>
                <w:sz w:val="24"/>
              </w:rPr>
              <w:t>objektif.</w:t>
            </w:r>
          </w:p>
        </w:tc>
        <w:tc>
          <w:tcPr>
            <w:tcW w:w="696" w:type="dxa"/>
          </w:tcPr>
          <w:p w14:paraId="57C32EE3" w14:textId="77777777" w:rsidR="00EA61D0" w:rsidRDefault="00EA61D0" w:rsidP="000C6815">
            <w:pPr>
              <w:pStyle w:val="TableParagraph"/>
              <w:rPr>
                <w:sz w:val="24"/>
              </w:rPr>
            </w:pPr>
          </w:p>
        </w:tc>
        <w:tc>
          <w:tcPr>
            <w:tcW w:w="668" w:type="dxa"/>
          </w:tcPr>
          <w:p w14:paraId="75EA901B" w14:textId="77777777" w:rsidR="00EA61D0" w:rsidRDefault="00EA61D0" w:rsidP="000C6815">
            <w:pPr>
              <w:pStyle w:val="TableParagraph"/>
              <w:rPr>
                <w:sz w:val="24"/>
              </w:rPr>
            </w:pPr>
          </w:p>
        </w:tc>
        <w:tc>
          <w:tcPr>
            <w:tcW w:w="640" w:type="dxa"/>
          </w:tcPr>
          <w:p w14:paraId="42A74D40" w14:textId="77777777" w:rsidR="00EA61D0" w:rsidRDefault="00EA61D0" w:rsidP="000C6815">
            <w:pPr>
              <w:pStyle w:val="TableParagraph"/>
              <w:rPr>
                <w:sz w:val="24"/>
              </w:rPr>
            </w:pPr>
          </w:p>
        </w:tc>
        <w:tc>
          <w:tcPr>
            <w:tcW w:w="664" w:type="dxa"/>
          </w:tcPr>
          <w:p w14:paraId="274B6A64" w14:textId="77777777" w:rsidR="00EA61D0" w:rsidRDefault="00EA61D0" w:rsidP="000C6815">
            <w:pPr>
              <w:pStyle w:val="TableParagraph"/>
              <w:rPr>
                <w:sz w:val="24"/>
              </w:rPr>
            </w:pPr>
          </w:p>
        </w:tc>
      </w:tr>
      <w:tr w:rsidR="00EA61D0" w14:paraId="739AFBCE" w14:textId="77777777" w:rsidTr="000C6815">
        <w:trPr>
          <w:trHeight w:val="1242"/>
        </w:trPr>
        <w:tc>
          <w:tcPr>
            <w:tcW w:w="592" w:type="dxa"/>
          </w:tcPr>
          <w:p w14:paraId="30A07B7F" w14:textId="77777777" w:rsidR="00EA61D0" w:rsidRDefault="00EA61D0" w:rsidP="000C6815">
            <w:pPr>
              <w:pStyle w:val="TableParagraph"/>
              <w:spacing w:line="271" w:lineRule="exact"/>
              <w:ind w:right="67"/>
              <w:jc w:val="center"/>
              <w:rPr>
                <w:sz w:val="24"/>
              </w:rPr>
            </w:pPr>
            <w:r>
              <w:rPr>
                <w:spacing w:val="-5"/>
                <w:sz w:val="24"/>
              </w:rPr>
              <w:t>16.</w:t>
            </w:r>
          </w:p>
        </w:tc>
        <w:tc>
          <w:tcPr>
            <w:tcW w:w="4534" w:type="dxa"/>
          </w:tcPr>
          <w:p w14:paraId="17AE86DD" w14:textId="77777777" w:rsidR="00EA61D0" w:rsidRDefault="00EA61D0" w:rsidP="000C6815">
            <w:pPr>
              <w:pStyle w:val="TableParagraph"/>
              <w:spacing w:line="357" w:lineRule="auto"/>
              <w:ind w:left="107"/>
              <w:rPr>
                <w:sz w:val="24"/>
              </w:rPr>
            </w:pPr>
            <w:r>
              <w:rPr>
                <w:sz w:val="24"/>
              </w:rPr>
              <w:t>Saat</w:t>
            </w:r>
            <w:r>
              <w:rPr>
                <w:spacing w:val="40"/>
                <w:sz w:val="24"/>
              </w:rPr>
              <w:t xml:space="preserve"> </w:t>
            </w:r>
            <w:r>
              <w:rPr>
                <w:sz w:val="24"/>
              </w:rPr>
              <w:t>saya</w:t>
            </w:r>
            <w:r>
              <w:rPr>
                <w:spacing w:val="40"/>
                <w:sz w:val="24"/>
              </w:rPr>
              <w:t xml:space="preserve"> </w:t>
            </w:r>
            <w:r>
              <w:rPr>
                <w:sz w:val="24"/>
              </w:rPr>
              <w:t>tumbuh</w:t>
            </w:r>
            <w:r>
              <w:rPr>
                <w:spacing w:val="40"/>
                <w:sz w:val="24"/>
              </w:rPr>
              <w:t xml:space="preserve"> </w:t>
            </w:r>
            <w:r>
              <w:rPr>
                <w:sz w:val="24"/>
              </w:rPr>
              <w:t>dewasa,</w:t>
            </w:r>
            <w:r>
              <w:rPr>
                <w:spacing w:val="40"/>
                <w:sz w:val="24"/>
              </w:rPr>
              <w:t xml:space="preserve"> </w:t>
            </w:r>
            <w:r>
              <w:rPr>
                <w:sz w:val="24"/>
              </w:rPr>
              <w:t>ibu</w:t>
            </w:r>
            <w:r>
              <w:rPr>
                <w:spacing w:val="40"/>
                <w:sz w:val="24"/>
              </w:rPr>
              <w:t xml:space="preserve"> </w:t>
            </w:r>
            <w:r>
              <w:rPr>
                <w:sz w:val="24"/>
              </w:rPr>
              <w:t>saya</w:t>
            </w:r>
            <w:r>
              <w:rPr>
                <w:spacing w:val="40"/>
                <w:sz w:val="24"/>
              </w:rPr>
              <w:t xml:space="preserve"> </w:t>
            </w:r>
            <w:r>
              <w:rPr>
                <w:sz w:val="24"/>
              </w:rPr>
              <w:t>akan sangat</w:t>
            </w:r>
            <w:r>
              <w:rPr>
                <w:spacing w:val="7"/>
                <w:sz w:val="24"/>
              </w:rPr>
              <w:t xml:space="preserve"> </w:t>
            </w:r>
            <w:r>
              <w:rPr>
                <w:sz w:val="24"/>
              </w:rPr>
              <w:t>marah</w:t>
            </w:r>
            <w:r>
              <w:rPr>
                <w:spacing w:val="5"/>
                <w:sz w:val="24"/>
              </w:rPr>
              <w:t xml:space="preserve"> </w:t>
            </w:r>
            <w:r>
              <w:rPr>
                <w:sz w:val="24"/>
              </w:rPr>
              <w:t>jika</w:t>
            </w:r>
            <w:r>
              <w:rPr>
                <w:spacing w:val="9"/>
                <w:sz w:val="24"/>
              </w:rPr>
              <w:t xml:space="preserve"> </w:t>
            </w:r>
            <w:r>
              <w:rPr>
                <w:sz w:val="24"/>
              </w:rPr>
              <w:t>saya</w:t>
            </w:r>
            <w:r>
              <w:rPr>
                <w:spacing w:val="9"/>
                <w:sz w:val="24"/>
              </w:rPr>
              <w:t xml:space="preserve"> </w:t>
            </w:r>
            <w:r>
              <w:rPr>
                <w:sz w:val="24"/>
              </w:rPr>
              <w:t>mencoba</w:t>
            </w:r>
            <w:r>
              <w:rPr>
                <w:spacing w:val="7"/>
                <w:sz w:val="24"/>
              </w:rPr>
              <w:t xml:space="preserve"> </w:t>
            </w:r>
            <w:r>
              <w:rPr>
                <w:sz w:val="24"/>
              </w:rPr>
              <w:t>untuk</w:t>
            </w:r>
            <w:r>
              <w:rPr>
                <w:spacing w:val="5"/>
                <w:sz w:val="24"/>
              </w:rPr>
              <w:t xml:space="preserve"> </w:t>
            </w:r>
            <w:r>
              <w:rPr>
                <w:spacing w:val="-4"/>
                <w:sz w:val="24"/>
              </w:rPr>
              <w:t>tidak</w:t>
            </w:r>
          </w:p>
          <w:p w14:paraId="1D7889F4" w14:textId="77777777" w:rsidR="00EA61D0" w:rsidRDefault="00EA61D0" w:rsidP="000C6815">
            <w:pPr>
              <w:pStyle w:val="TableParagraph"/>
              <w:spacing w:before="5"/>
              <w:ind w:left="107"/>
              <w:rPr>
                <w:sz w:val="24"/>
              </w:rPr>
            </w:pPr>
            <w:r>
              <w:rPr>
                <w:sz w:val="24"/>
              </w:rPr>
              <w:t>setuju</w:t>
            </w:r>
            <w:r>
              <w:rPr>
                <w:spacing w:val="-1"/>
                <w:sz w:val="24"/>
              </w:rPr>
              <w:t xml:space="preserve"> </w:t>
            </w:r>
            <w:r>
              <w:rPr>
                <w:spacing w:val="-2"/>
                <w:sz w:val="24"/>
              </w:rPr>
              <w:t>dengannya.</w:t>
            </w:r>
          </w:p>
        </w:tc>
        <w:tc>
          <w:tcPr>
            <w:tcW w:w="696" w:type="dxa"/>
          </w:tcPr>
          <w:p w14:paraId="34511BED" w14:textId="77777777" w:rsidR="00EA61D0" w:rsidRDefault="00EA61D0" w:rsidP="000C6815">
            <w:pPr>
              <w:pStyle w:val="TableParagraph"/>
              <w:rPr>
                <w:sz w:val="24"/>
              </w:rPr>
            </w:pPr>
          </w:p>
        </w:tc>
        <w:tc>
          <w:tcPr>
            <w:tcW w:w="668" w:type="dxa"/>
          </w:tcPr>
          <w:p w14:paraId="26A9151D" w14:textId="77777777" w:rsidR="00EA61D0" w:rsidRDefault="00EA61D0" w:rsidP="000C6815">
            <w:pPr>
              <w:pStyle w:val="TableParagraph"/>
              <w:rPr>
                <w:sz w:val="24"/>
              </w:rPr>
            </w:pPr>
          </w:p>
        </w:tc>
        <w:tc>
          <w:tcPr>
            <w:tcW w:w="640" w:type="dxa"/>
          </w:tcPr>
          <w:p w14:paraId="3F9BADFC" w14:textId="77777777" w:rsidR="00EA61D0" w:rsidRDefault="00EA61D0" w:rsidP="000C6815">
            <w:pPr>
              <w:pStyle w:val="TableParagraph"/>
              <w:rPr>
                <w:sz w:val="24"/>
              </w:rPr>
            </w:pPr>
          </w:p>
        </w:tc>
        <w:tc>
          <w:tcPr>
            <w:tcW w:w="664" w:type="dxa"/>
          </w:tcPr>
          <w:p w14:paraId="526E7C14" w14:textId="77777777" w:rsidR="00EA61D0" w:rsidRDefault="00EA61D0" w:rsidP="000C6815">
            <w:pPr>
              <w:pStyle w:val="TableParagraph"/>
              <w:rPr>
                <w:sz w:val="24"/>
              </w:rPr>
            </w:pPr>
          </w:p>
        </w:tc>
      </w:tr>
      <w:tr w:rsidR="00EA61D0" w14:paraId="10323F2D" w14:textId="77777777" w:rsidTr="000C6815">
        <w:trPr>
          <w:trHeight w:val="2070"/>
        </w:trPr>
        <w:tc>
          <w:tcPr>
            <w:tcW w:w="592" w:type="dxa"/>
          </w:tcPr>
          <w:p w14:paraId="1BBB074C" w14:textId="77777777" w:rsidR="00EA61D0" w:rsidRDefault="00EA61D0" w:rsidP="000C6815">
            <w:pPr>
              <w:pStyle w:val="TableParagraph"/>
              <w:spacing w:line="271" w:lineRule="exact"/>
              <w:ind w:right="67"/>
              <w:jc w:val="center"/>
              <w:rPr>
                <w:sz w:val="24"/>
              </w:rPr>
            </w:pPr>
            <w:r>
              <w:rPr>
                <w:spacing w:val="-5"/>
                <w:sz w:val="24"/>
              </w:rPr>
              <w:t>17.</w:t>
            </w:r>
          </w:p>
        </w:tc>
        <w:tc>
          <w:tcPr>
            <w:tcW w:w="4534" w:type="dxa"/>
          </w:tcPr>
          <w:p w14:paraId="7113B304" w14:textId="77777777" w:rsidR="00EA61D0" w:rsidRDefault="00EA61D0" w:rsidP="000C6815">
            <w:pPr>
              <w:pStyle w:val="TableParagraph"/>
              <w:spacing w:line="360" w:lineRule="auto"/>
              <w:ind w:left="107" w:right="97"/>
              <w:jc w:val="both"/>
              <w:rPr>
                <w:sz w:val="24"/>
              </w:rPr>
            </w:pPr>
            <w:r>
              <w:rPr>
                <w:sz w:val="24"/>
              </w:rPr>
              <w:t>Ibu saya merasa bahwa sebagian besar masalah dalam masyarakat akan</w:t>
            </w:r>
            <w:r>
              <w:rPr>
                <w:spacing w:val="80"/>
                <w:sz w:val="24"/>
              </w:rPr>
              <w:t xml:space="preserve"> </w:t>
            </w:r>
            <w:r>
              <w:rPr>
                <w:sz w:val="24"/>
              </w:rPr>
              <w:t>terpecahkan jika orang tua tidak membatasi kegiatan,</w:t>
            </w:r>
            <w:r>
              <w:rPr>
                <w:spacing w:val="51"/>
                <w:w w:val="150"/>
                <w:sz w:val="24"/>
              </w:rPr>
              <w:t xml:space="preserve"> </w:t>
            </w:r>
            <w:r>
              <w:rPr>
                <w:sz w:val="24"/>
              </w:rPr>
              <w:t>keputusan,</w:t>
            </w:r>
            <w:r>
              <w:rPr>
                <w:spacing w:val="51"/>
                <w:w w:val="150"/>
                <w:sz w:val="24"/>
              </w:rPr>
              <w:t xml:space="preserve"> </w:t>
            </w:r>
            <w:r>
              <w:rPr>
                <w:sz w:val="24"/>
              </w:rPr>
              <w:t>dan</w:t>
            </w:r>
            <w:r>
              <w:rPr>
                <w:spacing w:val="51"/>
                <w:w w:val="150"/>
                <w:sz w:val="24"/>
              </w:rPr>
              <w:t xml:space="preserve"> </w:t>
            </w:r>
            <w:r>
              <w:rPr>
                <w:sz w:val="24"/>
              </w:rPr>
              <w:t>keinginan</w:t>
            </w:r>
            <w:r>
              <w:rPr>
                <w:spacing w:val="51"/>
                <w:w w:val="150"/>
                <w:sz w:val="24"/>
              </w:rPr>
              <w:t xml:space="preserve"> </w:t>
            </w:r>
            <w:r>
              <w:rPr>
                <w:spacing w:val="-4"/>
                <w:sz w:val="24"/>
              </w:rPr>
              <w:t>anak-</w:t>
            </w:r>
          </w:p>
          <w:p w14:paraId="1BC79A70" w14:textId="77777777" w:rsidR="00EA61D0" w:rsidRDefault="00EA61D0" w:rsidP="000C6815">
            <w:pPr>
              <w:pStyle w:val="TableParagraph"/>
              <w:ind w:left="107"/>
              <w:jc w:val="both"/>
              <w:rPr>
                <w:sz w:val="24"/>
              </w:rPr>
            </w:pPr>
            <w:r>
              <w:rPr>
                <w:sz w:val="24"/>
              </w:rPr>
              <w:t>anak</w:t>
            </w:r>
            <w:r>
              <w:rPr>
                <w:spacing w:val="-1"/>
                <w:sz w:val="24"/>
              </w:rPr>
              <w:t xml:space="preserve"> </w:t>
            </w:r>
            <w:r>
              <w:rPr>
                <w:sz w:val="24"/>
              </w:rPr>
              <w:t>mereka</w:t>
            </w:r>
            <w:r>
              <w:rPr>
                <w:spacing w:val="-1"/>
                <w:sz w:val="24"/>
              </w:rPr>
              <w:t xml:space="preserve"> </w:t>
            </w:r>
            <w:r>
              <w:rPr>
                <w:sz w:val="24"/>
              </w:rPr>
              <w:t>saat</w:t>
            </w:r>
            <w:r>
              <w:rPr>
                <w:spacing w:val="-1"/>
                <w:sz w:val="24"/>
              </w:rPr>
              <w:t xml:space="preserve"> </w:t>
            </w:r>
            <w:r>
              <w:rPr>
                <w:sz w:val="24"/>
              </w:rPr>
              <w:t>mereka</w:t>
            </w:r>
            <w:r>
              <w:rPr>
                <w:spacing w:val="-3"/>
                <w:sz w:val="24"/>
              </w:rPr>
              <w:t xml:space="preserve"> </w:t>
            </w:r>
            <w:r>
              <w:rPr>
                <w:sz w:val="24"/>
              </w:rPr>
              <w:t>tumbuh</w:t>
            </w:r>
            <w:r>
              <w:rPr>
                <w:spacing w:val="-1"/>
                <w:sz w:val="24"/>
              </w:rPr>
              <w:t xml:space="preserve"> </w:t>
            </w:r>
            <w:r>
              <w:rPr>
                <w:spacing w:val="-2"/>
                <w:sz w:val="24"/>
              </w:rPr>
              <w:t>dewasa.</w:t>
            </w:r>
          </w:p>
        </w:tc>
        <w:tc>
          <w:tcPr>
            <w:tcW w:w="696" w:type="dxa"/>
          </w:tcPr>
          <w:p w14:paraId="537C8970" w14:textId="77777777" w:rsidR="00EA61D0" w:rsidRDefault="00EA61D0" w:rsidP="000C6815">
            <w:pPr>
              <w:pStyle w:val="TableParagraph"/>
              <w:rPr>
                <w:sz w:val="24"/>
              </w:rPr>
            </w:pPr>
          </w:p>
        </w:tc>
        <w:tc>
          <w:tcPr>
            <w:tcW w:w="668" w:type="dxa"/>
          </w:tcPr>
          <w:p w14:paraId="6BB163DA" w14:textId="77777777" w:rsidR="00EA61D0" w:rsidRDefault="00EA61D0" w:rsidP="000C6815">
            <w:pPr>
              <w:pStyle w:val="TableParagraph"/>
              <w:rPr>
                <w:sz w:val="24"/>
              </w:rPr>
            </w:pPr>
          </w:p>
        </w:tc>
        <w:tc>
          <w:tcPr>
            <w:tcW w:w="640" w:type="dxa"/>
          </w:tcPr>
          <w:p w14:paraId="0F509E0E" w14:textId="77777777" w:rsidR="00EA61D0" w:rsidRDefault="00EA61D0" w:rsidP="000C6815">
            <w:pPr>
              <w:pStyle w:val="TableParagraph"/>
              <w:rPr>
                <w:sz w:val="24"/>
              </w:rPr>
            </w:pPr>
          </w:p>
        </w:tc>
        <w:tc>
          <w:tcPr>
            <w:tcW w:w="664" w:type="dxa"/>
          </w:tcPr>
          <w:p w14:paraId="22CC3C4E" w14:textId="77777777" w:rsidR="00EA61D0" w:rsidRDefault="00EA61D0" w:rsidP="000C6815">
            <w:pPr>
              <w:pStyle w:val="TableParagraph"/>
              <w:rPr>
                <w:sz w:val="24"/>
              </w:rPr>
            </w:pPr>
          </w:p>
        </w:tc>
      </w:tr>
      <w:tr w:rsidR="00EA61D0" w14:paraId="5872E09A" w14:textId="77777777" w:rsidTr="000C6815">
        <w:trPr>
          <w:trHeight w:val="1658"/>
        </w:trPr>
        <w:tc>
          <w:tcPr>
            <w:tcW w:w="592" w:type="dxa"/>
          </w:tcPr>
          <w:p w14:paraId="72AE55B8" w14:textId="77777777" w:rsidR="00EA61D0" w:rsidRDefault="00EA61D0" w:rsidP="000C6815">
            <w:pPr>
              <w:pStyle w:val="TableParagraph"/>
              <w:spacing w:line="271" w:lineRule="exact"/>
              <w:ind w:right="67"/>
              <w:jc w:val="center"/>
              <w:rPr>
                <w:sz w:val="24"/>
              </w:rPr>
            </w:pPr>
            <w:r>
              <w:rPr>
                <w:spacing w:val="-5"/>
                <w:sz w:val="24"/>
              </w:rPr>
              <w:t>18.</w:t>
            </w:r>
          </w:p>
        </w:tc>
        <w:tc>
          <w:tcPr>
            <w:tcW w:w="4534" w:type="dxa"/>
          </w:tcPr>
          <w:p w14:paraId="251B72C6" w14:textId="77777777" w:rsidR="00EA61D0" w:rsidRDefault="00EA61D0" w:rsidP="000C6815">
            <w:pPr>
              <w:pStyle w:val="TableParagraph"/>
              <w:spacing w:line="360" w:lineRule="auto"/>
              <w:ind w:left="107" w:right="105"/>
              <w:jc w:val="both"/>
              <w:rPr>
                <w:sz w:val="24"/>
              </w:rPr>
            </w:pPr>
            <w:r>
              <w:rPr>
                <w:sz w:val="24"/>
              </w:rPr>
              <w:t>Saat</w:t>
            </w:r>
            <w:r>
              <w:rPr>
                <w:spacing w:val="-3"/>
                <w:sz w:val="24"/>
              </w:rPr>
              <w:t xml:space="preserve"> </w:t>
            </w:r>
            <w:r>
              <w:rPr>
                <w:sz w:val="24"/>
              </w:rPr>
              <w:t>saya</w:t>
            </w:r>
            <w:r>
              <w:rPr>
                <w:spacing w:val="-2"/>
                <w:sz w:val="24"/>
              </w:rPr>
              <w:t xml:space="preserve"> </w:t>
            </w:r>
            <w:r>
              <w:rPr>
                <w:sz w:val="24"/>
              </w:rPr>
              <w:t>tumbuh</w:t>
            </w:r>
            <w:r>
              <w:rPr>
                <w:spacing w:val="-4"/>
                <w:sz w:val="24"/>
              </w:rPr>
              <w:t xml:space="preserve"> </w:t>
            </w:r>
            <w:r>
              <w:rPr>
                <w:sz w:val="24"/>
              </w:rPr>
              <w:t>dewasa,</w:t>
            </w:r>
            <w:r>
              <w:rPr>
                <w:spacing w:val="-4"/>
                <w:sz w:val="24"/>
              </w:rPr>
              <w:t xml:space="preserve"> </w:t>
            </w:r>
            <w:r>
              <w:rPr>
                <w:sz w:val="24"/>
              </w:rPr>
              <w:t>ibu</w:t>
            </w:r>
            <w:r>
              <w:rPr>
                <w:spacing w:val="-4"/>
                <w:sz w:val="24"/>
              </w:rPr>
              <w:t xml:space="preserve"> </w:t>
            </w:r>
            <w:r>
              <w:rPr>
                <w:sz w:val="24"/>
              </w:rPr>
              <w:t>saya</w:t>
            </w:r>
            <w:r>
              <w:rPr>
                <w:spacing w:val="-2"/>
                <w:sz w:val="24"/>
              </w:rPr>
              <w:t xml:space="preserve"> </w:t>
            </w:r>
            <w:r>
              <w:rPr>
                <w:sz w:val="24"/>
              </w:rPr>
              <w:t>memberi tahu saya perilaku apa yang dia harapkan dari</w:t>
            </w:r>
            <w:r>
              <w:rPr>
                <w:spacing w:val="21"/>
                <w:sz w:val="24"/>
              </w:rPr>
              <w:t xml:space="preserve"> </w:t>
            </w:r>
            <w:r>
              <w:rPr>
                <w:sz w:val="24"/>
              </w:rPr>
              <w:t>saya,</w:t>
            </w:r>
            <w:r>
              <w:rPr>
                <w:spacing w:val="20"/>
                <w:sz w:val="24"/>
              </w:rPr>
              <w:t xml:space="preserve"> </w:t>
            </w:r>
            <w:r>
              <w:rPr>
                <w:sz w:val="24"/>
              </w:rPr>
              <w:t>dan</w:t>
            </w:r>
            <w:r>
              <w:rPr>
                <w:spacing w:val="21"/>
                <w:sz w:val="24"/>
              </w:rPr>
              <w:t xml:space="preserve"> </w:t>
            </w:r>
            <w:r>
              <w:rPr>
                <w:sz w:val="24"/>
              </w:rPr>
              <w:t>jika</w:t>
            </w:r>
            <w:r>
              <w:rPr>
                <w:spacing w:val="21"/>
                <w:sz w:val="24"/>
              </w:rPr>
              <w:t xml:space="preserve"> </w:t>
            </w:r>
            <w:r>
              <w:rPr>
                <w:sz w:val="24"/>
              </w:rPr>
              <w:t>tidak</w:t>
            </w:r>
            <w:r>
              <w:rPr>
                <w:spacing w:val="17"/>
                <w:sz w:val="24"/>
              </w:rPr>
              <w:t xml:space="preserve"> </w:t>
            </w:r>
            <w:r>
              <w:rPr>
                <w:sz w:val="24"/>
              </w:rPr>
              <w:t>memenuhi</w:t>
            </w:r>
            <w:r>
              <w:rPr>
                <w:spacing w:val="19"/>
                <w:sz w:val="24"/>
              </w:rPr>
              <w:t xml:space="preserve"> </w:t>
            </w:r>
            <w:r>
              <w:rPr>
                <w:spacing w:val="-2"/>
                <w:sz w:val="24"/>
              </w:rPr>
              <w:t>harapan</w:t>
            </w:r>
          </w:p>
          <w:p w14:paraId="290EE462" w14:textId="77777777" w:rsidR="00EA61D0" w:rsidRDefault="00EA61D0" w:rsidP="000C6815">
            <w:pPr>
              <w:pStyle w:val="TableParagraph"/>
              <w:spacing w:line="274" w:lineRule="exact"/>
              <w:ind w:left="107"/>
              <w:jc w:val="both"/>
              <w:rPr>
                <w:sz w:val="24"/>
              </w:rPr>
            </w:pPr>
            <w:r>
              <w:rPr>
                <w:sz w:val="24"/>
              </w:rPr>
              <w:t>itu,</w:t>
            </w:r>
            <w:r>
              <w:rPr>
                <w:spacing w:val="-4"/>
                <w:sz w:val="24"/>
              </w:rPr>
              <w:t xml:space="preserve"> </w:t>
            </w:r>
            <w:r>
              <w:rPr>
                <w:sz w:val="24"/>
              </w:rPr>
              <w:t>ia</w:t>
            </w:r>
            <w:r>
              <w:rPr>
                <w:spacing w:val="-4"/>
                <w:sz w:val="24"/>
              </w:rPr>
              <w:t xml:space="preserve"> </w:t>
            </w:r>
            <w:r>
              <w:rPr>
                <w:sz w:val="24"/>
              </w:rPr>
              <w:t>menghukum</w:t>
            </w:r>
            <w:r>
              <w:rPr>
                <w:spacing w:val="-1"/>
                <w:sz w:val="24"/>
              </w:rPr>
              <w:t xml:space="preserve"> </w:t>
            </w:r>
            <w:r>
              <w:rPr>
                <w:spacing w:val="-4"/>
                <w:sz w:val="24"/>
              </w:rPr>
              <w:t>saya.</w:t>
            </w:r>
          </w:p>
        </w:tc>
        <w:tc>
          <w:tcPr>
            <w:tcW w:w="696" w:type="dxa"/>
          </w:tcPr>
          <w:p w14:paraId="3B5C3DE5" w14:textId="77777777" w:rsidR="00EA61D0" w:rsidRDefault="00EA61D0" w:rsidP="000C6815">
            <w:pPr>
              <w:pStyle w:val="TableParagraph"/>
              <w:rPr>
                <w:sz w:val="24"/>
              </w:rPr>
            </w:pPr>
          </w:p>
        </w:tc>
        <w:tc>
          <w:tcPr>
            <w:tcW w:w="668" w:type="dxa"/>
          </w:tcPr>
          <w:p w14:paraId="5CBF602B" w14:textId="77777777" w:rsidR="00EA61D0" w:rsidRDefault="00EA61D0" w:rsidP="000C6815">
            <w:pPr>
              <w:pStyle w:val="TableParagraph"/>
              <w:rPr>
                <w:sz w:val="24"/>
              </w:rPr>
            </w:pPr>
          </w:p>
        </w:tc>
        <w:tc>
          <w:tcPr>
            <w:tcW w:w="640" w:type="dxa"/>
          </w:tcPr>
          <w:p w14:paraId="34D933A1" w14:textId="77777777" w:rsidR="00EA61D0" w:rsidRDefault="00EA61D0" w:rsidP="000C6815">
            <w:pPr>
              <w:pStyle w:val="TableParagraph"/>
              <w:rPr>
                <w:sz w:val="24"/>
              </w:rPr>
            </w:pPr>
          </w:p>
        </w:tc>
        <w:tc>
          <w:tcPr>
            <w:tcW w:w="664" w:type="dxa"/>
          </w:tcPr>
          <w:p w14:paraId="0B9E7172" w14:textId="77777777" w:rsidR="00EA61D0" w:rsidRDefault="00EA61D0" w:rsidP="000C6815">
            <w:pPr>
              <w:pStyle w:val="TableParagraph"/>
              <w:rPr>
                <w:sz w:val="24"/>
              </w:rPr>
            </w:pPr>
          </w:p>
        </w:tc>
      </w:tr>
      <w:tr w:rsidR="00EA61D0" w14:paraId="06E405E9" w14:textId="77777777" w:rsidTr="000C6815">
        <w:trPr>
          <w:trHeight w:val="1102"/>
        </w:trPr>
        <w:tc>
          <w:tcPr>
            <w:tcW w:w="592" w:type="dxa"/>
          </w:tcPr>
          <w:p w14:paraId="4A1F6B02" w14:textId="77777777" w:rsidR="00EA61D0" w:rsidRDefault="00EA61D0" w:rsidP="000C6815">
            <w:pPr>
              <w:pStyle w:val="TableParagraph"/>
              <w:spacing w:line="267" w:lineRule="exact"/>
              <w:ind w:right="67"/>
              <w:jc w:val="center"/>
              <w:rPr>
                <w:sz w:val="24"/>
              </w:rPr>
            </w:pPr>
            <w:r>
              <w:rPr>
                <w:spacing w:val="-5"/>
                <w:sz w:val="24"/>
              </w:rPr>
              <w:t>19.</w:t>
            </w:r>
          </w:p>
        </w:tc>
        <w:tc>
          <w:tcPr>
            <w:tcW w:w="4534" w:type="dxa"/>
          </w:tcPr>
          <w:p w14:paraId="3258F741" w14:textId="77777777" w:rsidR="00EA61D0" w:rsidRDefault="00EA61D0" w:rsidP="000C6815">
            <w:pPr>
              <w:pStyle w:val="TableParagraph"/>
              <w:ind w:left="107" w:right="103"/>
              <w:jc w:val="both"/>
              <w:rPr>
                <w:sz w:val="24"/>
              </w:rPr>
            </w:pPr>
            <w:r>
              <w:rPr>
                <w:sz w:val="24"/>
              </w:rPr>
              <w:t>Saat saya tumbuh dewasa, ibu saya mengizinkan saya untuk memutuskan banyak</w:t>
            </w:r>
            <w:r>
              <w:rPr>
                <w:spacing w:val="77"/>
                <w:sz w:val="24"/>
              </w:rPr>
              <w:t xml:space="preserve"> </w:t>
            </w:r>
            <w:r>
              <w:rPr>
                <w:sz w:val="24"/>
              </w:rPr>
              <w:t>hal</w:t>
            </w:r>
            <w:r>
              <w:rPr>
                <w:spacing w:val="79"/>
                <w:sz w:val="24"/>
              </w:rPr>
              <w:t xml:space="preserve"> </w:t>
            </w:r>
            <w:r>
              <w:rPr>
                <w:sz w:val="24"/>
              </w:rPr>
              <w:t>untuk</w:t>
            </w:r>
            <w:r>
              <w:rPr>
                <w:spacing w:val="78"/>
                <w:sz w:val="24"/>
              </w:rPr>
              <w:t xml:space="preserve"> </w:t>
            </w:r>
            <w:r>
              <w:rPr>
                <w:sz w:val="24"/>
              </w:rPr>
              <w:t>diri</w:t>
            </w:r>
            <w:r>
              <w:rPr>
                <w:spacing w:val="78"/>
                <w:sz w:val="24"/>
              </w:rPr>
              <w:t xml:space="preserve"> </w:t>
            </w:r>
            <w:r>
              <w:rPr>
                <w:sz w:val="24"/>
              </w:rPr>
              <w:t>saya</w:t>
            </w:r>
            <w:r>
              <w:rPr>
                <w:spacing w:val="79"/>
                <w:sz w:val="24"/>
              </w:rPr>
              <w:t xml:space="preserve"> </w:t>
            </w:r>
            <w:r>
              <w:rPr>
                <w:sz w:val="24"/>
              </w:rPr>
              <w:t>sendiri</w:t>
            </w:r>
            <w:r>
              <w:rPr>
                <w:spacing w:val="79"/>
                <w:sz w:val="24"/>
              </w:rPr>
              <w:t xml:space="preserve"> </w:t>
            </w:r>
            <w:r>
              <w:rPr>
                <w:spacing w:val="-2"/>
                <w:sz w:val="24"/>
              </w:rPr>
              <w:t>tanpa</w:t>
            </w:r>
          </w:p>
          <w:p w14:paraId="1A12560D" w14:textId="77777777" w:rsidR="00EA61D0" w:rsidRDefault="00EA61D0" w:rsidP="000C6815">
            <w:pPr>
              <w:pStyle w:val="TableParagraph"/>
              <w:spacing w:line="263" w:lineRule="exact"/>
              <w:ind w:left="107"/>
              <w:jc w:val="both"/>
              <w:rPr>
                <w:sz w:val="24"/>
              </w:rPr>
            </w:pPr>
            <w:r>
              <w:rPr>
                <w:sz w:val="24"/>
              </w:rPr>
              <w:t xml:space="preserve">banyak arahan </w:t>
            </w:r>
            <w:r>
              <w:rPr>
                <w:spacing w:val="-2"/>
                <w:sz w:val="24"/>
              </w:rPr>
              <w:t>darinya.</w:t>
            </w:r>
          </w:p>
        </w:tc>
        <w:tc>
          <w:tcPr>
            <w:tcW w:w="696" w:type="dxa"/>
          </w:tcPr>
          <w:p w14:paraId="4C7BF79B" w14:textId="77777777" w:rsidR="00EA61D0" w:rsidRDefault="00EA61D0" w:rsidP="000C6815">
            <w:pPr>
              <w:pStyle w:val="TableParagraph"/>
              <w:rPr>
                <w:sz w:val="24"/>
              </w:rPr>
            </w:pPr>
          </w:p>
        </w:tc>
        <w:tc>
          <w:tcPr>
            <w:tcW w:w="668" w:type="dxa"/>
          </w:tcPr>
          <w:p w14:paraId="4AD6C8B4" w14:textId="77777777" w:rsidR="00EA61D0" w:rsidRDefault="00EA61D0" w:rsidP="000C6815">
            <w:pPr>
              <w:pStyle w:val="TableParagraph"/>
              <w:rPr>
                <w:sz w:val="24"/>
              </w:rPr>
            </w:pPr>
          </w:p>
        </w:tc>
        <w:tc>
          <w:tcPr>
            <w:tcW w:w="640" w:type="dxa"/>
          </w:tcPr>
          <w:p w14:paraId="2CDE819A" w14:textId="77777777" w:rsidR="00EA61D0" w:rsidRDefault="00EA61D0" w:rsidP="000C6815">
            <w:pPr>
              <w:pStyle w:val="TableParagraph"/>
              <w:rPr>
                <w:sz w:val="24"/>
              </w:rPr>
            </w:pPr>
          </w:p>
        </w:tc>
        <w:tc>
          <w:tcPr>
            <w:tcW w:w="664" w:type="dxa"/>
          </w:tcPr>
          <w:p w14:paraId="6F1EAD1C" w14:textId="77777777" w:rsidR="00EA61D0" w:rsidRDefault="00EA61D0" w:rsidP="000C6815">
            <w:pPr>
              <w:pStyle w:val="TableParagraph"/>
              <w:rPr>
                <w:sz w:val="24"/>
              </w:rPr>
            </w:pPr>
          </w:p>
        </w:tc>
      </w:tr>
      <w:tr w:rsidR="00EA61D0" w14:paraId="7C75E49E" w14:textId="77777777" w:rsidTr="000C6815">
        <w:trPr>
          <w:trHeight w:val="2070"/>
        </w:trPr>
        <w:tc>
          <w:tcPr>
            <w:tcW w:w="592" w:type="dxa"/>
          </w:tcPr>
          <w:p w14:paraId="74C35D22" w14:textId="77777777" w:rsidR="00EA61D0" w:rsidRDefault="00EA61D0" w:rsidP="000C6815">
            <w:pPr>
              <w:pStyle w:val="TableParagraph"/>
              <w:spacing w:line="271" w:lineRule="exact"/>
              <w:ind w:right="67"/>
              <w:jc w:val="center"/>
              <w:rPr>
                <w:sz w:val="24"/>
              </w:rPr>
            </w:pPr>
            <w:r>
              <w:rPr>
                <w:spacing w:val="-5"/>
                <w:sz w:val="24"/>
              </w:rPr>
              <w:t>20.</w:t>
            </w:r>
          </w:p>
        </w:tc>
        <w:tc>
          <w:tcPr>
            <w:tcW w:w="4534" w:type="dxa"/>
          </w:tcPr>
          <w:p w14:paraId="05D8E8FA" w14:textId="77777777" w:rsidR="00EA61D0" w:rsidRDefault="00EA61D0" w:rsidP="000C6815">
            <w:pPr>
              <w:pStyle w:val="TableParagraph"/>
              <w:spacing w:line="360" w:lineRule="auto"/>
              <w:ind w:left="107" w:right="98"/>
              <w:jc w:val="both"/>
              <w:rPr>
                <w:sz w:val="24"/>
              </w:rPr>
            </w:pPr>
            <w:r>
              <w:rPr>
                <w:sz w:val="24"/>
              </w:rPr>
              <w:t>Saat saya tumbuh dewasa, ibu saya mempertimbangkan pendapat anak-anak ketika membuat keputusan keluarga, tetapi dia</w:t>
            </w:r>
            <w:r>
              <w:rPr>
                <w:spacing w:val="54"/>
                <w:sz w:val="24"/>
              </w:rPr>
              <w:t xml:space="preserve"> </w:t>
            </w:r>
            <w:r>
              <w:rPr>
                <w:sz w:val="24"/>
              </w:rPr>
              <w:t>tidak</w:t>
            </w:r>
            <w:r>
              <w:rPr>
                <w:spacing w:val="53"/>
                <w:sz w:val="24"/>
              </w:rPr>
              <w:t xml:space="preserve"> </w:t>
            </w:r>
            <w:r>
              <w:rPr>
                <w:sz w:val="24"/>
              </w:rPr>
              <w:t>akan</w:t>
            </w:r>
            <w:r>
              <w:rPr>
                <w:spacing w:val="49"/>
                <w:sz w:val="24"/>
              </w:rPr>
              <w:t xml:space="preserve"> </w:t>
            </w:r>
            <w:r>
              <w:rPr>
                <w:sz w:val="24"/>
              </w:rPr>
              <w:t>memutuskan</w:t>
            </w:r>
            <w:r>
              <w:rPr>
                <w:spacing w:val="53"/>
                <w:sz w:val="24"/>
              </w:rPr>
              <w:t xml:space="preserve"> </w:t>
            </w:r>
            <w:r>
              <w:rPr>
                <w:sz w:val="24"/>
              </w:rPr>
              <w:t>sesuatu</w:t>
            </w:r>
            <w:r>
              <w:rPr>
                <w:spacing w:val="54"/>
                <w:sz w:val="24"/>
              </w:rPr>
              <w:t xml:space="preserve"> </w:t>
            </w:r>
            <w:r>
              <w:rPr>
                <w:spacing w:val="-4"/>
                <w:sz w:val="24"/>
              </w:rPr>
              <w:t>hanya</w:t>
            </w:r>
          </w:p>
          <w:p w14:paraId="6D6E699A" w14:textId="77777777" w:rsidR="00EA61D0" w:rsidRDefault="00EA61D0" w:rsidP="000C6815">
            <w:pPr>
              <w:pStyle w:val="TableParagraph"/>
              <w:ind w:left="107"/>
              <w:jc w:val="both"/>
              <w:rPr>
                <w:sz w:val="24"/>
              </w:rPr>
            </w:pPr>
            <w:r>
              <w:rPr>
                <w:sz w:val="24"/>
              </w:rPr>
              <w:t xml:space="preserve">karena anak-anak </w:t>
            </w:r>
            <w:r>
              <w:rPr>
                <w:spacing w:val="-2"/>
                <w:sz w:val="24"/>
              </w:rPr>
              <w:t>menginginkannya.</w:t>
            </w:r>
          </w:p>
        </w:tc>
        <w:tc>
          <w:tcPr>
            <w:tcW w:w="696" w:type="dxa"/>
          </w:tcPr>
          <w:p w14:paraId="3FD62E49" w14:textId="77777777" w:rsidR="00EA61D0" w:rsidRDefault="00EA61D0" w:rsidP="000C6815">
            <w:pPr>
              <w:pStyle w:val="TableParagraph"/>
              <w:rPr>
                <w:sz w:val="24"/>
              </w:rPr>
            </w:pPr>
          </w:p>
        </w:tc>
        <w:tc>
          <w:tcPr>
            <w:tcW w:w="668" w:type="dxa"/>
          </w:tcPr>
          <w:p w14:paraId="16BA6B62" w14:textId="77777777" w:rsidR="00EA61D0" w:rsidRDefault="00EA61D0" w:rsidP="000C6815">
            <w:pPr>
              <w:pStyle w:val="TableParagraph"/>
              <w:rPr>
                <w:sz w:val="24"/>
              </w:rPr>
            </w:pPr>
          </w:p>
        </w:tc>
        <w:tc>
          <w:tcPr>
            <w:tcW w:w="640" w:type="dxa"/>
          </w:tcPr>
          <w:p w14:paraId="08B63F4F" w14:textId="77777777" w:rsidR="00EA61D0" w:rsidRDefault="00EA61D0" w:rsidP="000C6815">
            <w:pPr>
              <w:pStyle w:val="TableParagraph"/>
              <w:rPr>
                <w:sz w:val="24"/>
              </w:rPr>
            </w:pPr>
          </w:p>
        </w:tc>
        <w:tc>
          <w:tcPr>
            <w:tcW w:w="664" w:type="dxa"/>
          </w:tcPr>
          <w:p w14:paraId="52A76FB9" w14:textId="77777777" w:rsidR="00EA61D0" w:rsidRDefault="00EA61D0" w:rsidP="000C6815">
            <w:pPr>
              <w:pStyle w:val="TableParagraph"/>
              <w:rPr>
                <w:sz w:val="24"/>
              </w:rPr>
            </w:pPr>
          </w:p>
        </w:tc>
      </w:tr>
      <w:tr w:rsidR="00EA61D0" w14:paraId="48A643F7" w14:textId="77777777" w:rsidTr="000C6815">
        <w:trPr>
          <w:trHeight w:val="1658"/>
        </w:trPr>
        <w:tc>
          <w:tcPr>
            <w:tcW w:w="592" w:type="dxa"/>
          </w:tcPr>
          <w:p w14:paraId="51D08E7D" w14:textId="77777777" w:rsidR="00EA61D0" w:rsidRDefault="00EA61D0" w:rsidP="000C6815">
            <w:pPr>
              <w:pStyle w:val="TableParagraph"/>
              <w:spacing w:line="271" w:lineRule="exact"/>
              <w:ind w:right="67"/>
              <w:jc w:val="center"/>
              <w:rPr>
                <w:sz w:val="24"/>
              </w:rPr>
            </w:pPr>
            <w:r>
              <w:rPr>
                <w:spacing w:val="-5"/>
                <w:sz w:val="24"/>
              </w:rPr>
              <w:t>21.</w:t>
            </w:r>
          </w:p>
        </w:tc>
        <w:tc>
          <w:tcPr>
            <w:tcW w:w="4534" w:type="dxa"/>
          </w:tcPr>
          <w:p w14:paraId="48F72C73" w14:textId="77777777" w:rsidR="00EA61D0" w:rsidRDefault="00EA61D0" w:rsidP="000C6815">
            <w:pPr>
              <w:pStyle w:val="TableParagraph"/>
              <w:spacing w:line="360" w:lineRule="auto"/>
              <w:ind w:left="107" w:right="103"/>
              <w:jc w:val="both"/>
              <w:rPr>
                <w:sz w:val="24"/>
              </w:rPr>
            </w:pPr>
            <w:r>
              <w:rPr>
                <w:sz w:val="24"/>
              </w:rPr>
              <w:t>Ibu saya tidak menganggap dirinya bertanggung jawab untuk mengarahkan dan membimbing</w:t>
            </w:r>
            <w:r>
              <w:rPr>
                <w:spacing w:val="64"/>
                <w:sz w:val="24"/>
              </w:rPr>
              <w:t xml:space="preserve">  </w:t>
            </w:r>
            <w:r>
              <w:rPr>
                <w:sz w:val="24"/>
              </w:rPr>
              <w:t>perilaku</w:t>
            </w:r>
            <w:r>
              <w:rPr>
                <w:spacing w:val="66"/>
                <w:sz w:val="24"/>
              </w:rPr>
              <w:t xml:space="preserve">  </w:t>
            </w:r>
            <w:r>
              <w:rPr>
                <w:sz w:val="24"/>
              </w:rPr>
              <w:t>saya</w:t>
            </w:r>
            <w:r>
              <w:rPr>
                <w:spacing w:val="67"/>
                <w:sz w:val="24"/>
              </w:rPr>
              <w:t xml:space="preserve">  </w:t>
            </w:r>
            <w:r>
              <w:rPr>
                <w:sz w:val="24"/>
              </w:rPr>
              <w:t>saat</w:t>
            </w:r>
            <w:r>
              <w:rPr>
                <w:spacing w:val="67"/>
                <w:sz w:val="24"/>
              </w:rPr>
              <w:t xml:space="preserve">  </w:t>
            </w:r>
            <w:r>
              <w:rPr>
                <w:spacing w:val="-4"/>
                <w:sz w:val="24"/>
              </w:rPr>
              <w:t>saya</w:t>
            </w:r>
          </w:p>
          <w:p w14:paraId="4D7105DA" w14:textId="77777777" w:rsidR="00EA61D0" w:rsidRDefault="00EA61D0" w:rsidP="000C6815">
            <w:pPr>
              <w:pStyle w:val="TableParagraph"/>
              <w:spacing w:line="274" w:lineRule="exact"/>
              <w:ind w:left="107"/>
              <w:jc w:val="both"/>
              <w:rPr>
                <w:sz w:val="24"/>
              </w:rPr>
            </w:pPr>
            <w:r>
              <w:rPr>
                <w:sz w:val="24"/>
              </w:rPr>
              <w:t xml:space="preserve">tumbuh </w:t>
            </w:r>
            <w:r>
              <w:rPr>
                <w:spacing w:val="-2"/>
                <w:sz w:val="24"/>
              </w:rPr>
              <w:t>dewasa.</w:t>
            </w:r>
          </w:p>
        </w:tc>
        <w:tc>
          <w:tcPr>
            <w:tcW w:w="696" w:type="dxa"/>
          </w:tcPr>
          <w:p w14:paraId="03FA6061" w14:textId="77777777" w:rsidR="00EA61D0" w:rsidRDefault="00EA61D0" w:rsidP="000C6815">
            <w:pPr>
              <w:pStyle w:val="TableParagraph"/>
              <w:rPr>
                <w:sz w:val="24"/>
              </w:rPr>
            </w:pPr>
          </w:p>
        </w:tc>
        <w:tc>
          <w:tcPr>
            <w:tcW w:w="668" w:type="dxa"/>
          </w:tcPr>
          <w:p w14:paraId="37501718" w14:textId="77777777" w:rsidR="00EA61D0" w:rsidRDefault="00EA61D0" w:rsidP="000C6815">
            <w:pPr>
              <w:pStyle w:val="TableParagraph"/>
              <w:rPr>
                <w:sz w:val="24"/>
              </w:rPr>
            </w:pPr>
          </w:p>
        </w:tc>
        <w:tc>
          <w:tcPr>
            <w:tcW w:w="640" w:type="dxa"/>
          </w:tcPr>
          <w:p w14:paraId="1692D3DB" w14:textId="77777777" w:rsidR="00EA61D0" w:rsidRDefault="00EA61D0" w:rsidP="000C6815">
            <w:pPr>
              <w:pStyle w:val="TableParagraph"/>
              <w:rPr>
                <w:sz w:val="24"/>
              </w:rPr>
            </w:pPr>
          </w:p>
        </w:tc>
        <w:tc>
          <w:tcPr>
            <w:tcW w:w="664" w:type="dxa"/>
          </w:tcPr>
          <w:p w14:paraId="19D62DC3" w14:textId="77777777" w:rsidR="00EA61D0" w:rsidRDefault="00EA61D0" w:rsidP="000C6815">
            <w:pPr>
              <w:pStyle w:val="TableParagraph"/>
              <w:rPr>
                <w:sz w:val="24"/>
              </w:rPr>
            </w:pPr>
          </w:p>
        </w:tc>
      </w:tr>
      <w:tr w:rsidR="00EA61D0" w14:paraId="1AB98C02" w14:textId="77777777" w:rsidTr="000C6815">
        <w:trPr>
          <w:trHeight w:val="2066"/>
        </w:trPr>
        <w:tc>
          <w:tcPr>
            <w:tcW w:w="592" w:type="dxa"/>
          </w:tcPr>
          <w:p w14:paraId="2D8A486D" w14:textId="77777777" w:rsidR="00EA61D0" w:rsidRDefault="00EA61D0" w:rsidP="000C6815">
            <w:pPr>
              <w:pStyle w:val="TableParagraph"/>
              <w:spacing w:line="267" w:lineRule="exact"/>
              <w:ind w:right="67"/>
              <w:jc w:val="center"/>
              <w:rPr>
                <w:sz w:val="24"/>
              </w:rPr>
            </w:pPr>
            <w:r>
              <w:rPr>
                <w:spacing w:val="-5"/>
                <w:sz w:val="24"/>
              </w:rPr>
              <w:t>22.</w:t>
            </w:r>
          </w:p>
        </w:tc>
        <w:tc>
          <w:tcPr>
            <w:tcW w:w="4534" w:type="dxa"/>
          </w:tcPr>
          <w:p w14:paraId="2D095471" w14:textId="77777777" w:rsidR="00EA61D0" w:rsidRDefault="00EA61D0" w:rsidP="000C6815">
            <w:pPr>
              <w:pStyle w:val="TableParagraph"/>
              <w:spacing w:line="360" w:lineRule="auto"/>
              <w:ind w:left="107" w:right="102"/>
              <w:jc w:val="both"/>
              <w:rPr>
                <w:sz w:val="24"/>
              </w:rPr>
            </w:pPr>
            <w:r>
              <w:rPr>
                <w:sz w:val="24"/>
              </w:rPr>
              <w:t>Ibu saya memiliki standar perilaku yang jelas untuk anak-anak di rumah saat saya tumbuh dewasa, tetapi dia bersedia menyesuaikan</w:t>
            </w:r>
            <w:r>
              <w:rPr>
                <w:spacing w:val="70"/>
                <w:sz w:val="24"/>
              </w:rPr>
              <w:t xml:space="preserve">  </w:t>
            </w:r>
            <w:r>
              <w:rPr>
                <w:sz w:val="24"/>
              </w:rPr>
              <w:t>standar</w:t>
            </w:r>
            <w:r>
              <w:rPr>
                <w:spacing w:val="71"/>
                <w:sz w:val="24"/>
              </w:rPr>
              <w:t xml:space="preserve">  </w:t>
            </w:r>
            <w:r>
              <w:rPr>
                <w:sz w:val="24"/>
              </w:rPr>
              <w:t>tersebut</w:t>
            </w:r>
            <w:r>
              <w:rPr>
                <w:spacing w:val="71"/>
                <w:sz w:val="24"/>
              </w:rPr>
              <w:t xml:space="preserve">  </w:t>
            </w:r>
            <w:r>
              <w:rPr>
                <w:spacing w:val="-2"/>
                <w:sz w:val="24"/>
              </w:rPr>
              <w:t>dengan</w:t>
            </w:r>
          </w:p>
          <w:p w14:paraId="59F93A88" w14:textId="77777777" w:rsidR="00EA61D0" w:rsidRDefault="00EA61D0" w:rsidP="000C6815">
            <w:pPr>
              <w:pStyle w:val="TableParagraph"/>
              <w:ind w:left="107"/>
              <w:jc w:val="both"/>
              <w:rPr>
                <w:sz w:val="24"/>
              </w:rPr>
            </w:pPr>
            <w:r>
              <w:rPr>
                <w:sz w:val="24"/>
              </w:rPr>
              <w:t>kebutuhan</w:t>
            </w:r>
            <w:r>
              <w:rPr>
                <w:spacing w:val="72"/>
                <w:sz w:val="24"/>
              </w:rPr>
              <w:t xml:space="preserve">  </w:t>
            </w:r>
            <w:r>
              <w:rPr>
                <w:sz w:val="24"/>
              </w:rPr>
              <w:t>masing-masing</w:t>
            </w:r>
            <w:r>
              <w:rPr>
                <w:spacing w:val="71"/>
                <w:sz w:val="24"/>
              </w:rPr>
              <w:t xml:space="preserve">  </w:t>
            </w:r>
            <w:r>
              <w:rPr>
                <w:sz w:val="24"/>
              </w:rPr>
              <w:t>anak</w:t>
            </w:r>
            <w:r>
              <w:rPr>
                <w:spacing w:val="73"/>
                <w:sz w:val="24"/>
              </w:rPr>
              <w:t xml:space="preserve">  </w:t>
            </w:r>
            <w:r>
              <w:rPr>
                <w:spacing w:val="-4"/>
                <w:sz w:val="24"/>
              </w:rPr>
              <w:t>dalam</w:t>
            </w:r>
          </w:p>
        </w:tc>
        <w:tc>
          <w:tcPr>
            <w:tcW w:w="696" w:type="dxa"/>
          </w:tcPr>
          <w:p w14:paraId="4947582F" w14:textId="77777777" w:rsidR="00EA61D0" w:rsidRDefault="00EA61D0" w:rsidP="000C6815">
            <w:pPr>
              <w:pStyle w:val="TableParagraph"/>
              <w:rPr>
                <w:sz w:val="24"/>
              </w:rPr>
            </w:pPr>
          </w:p>
        </w:tc>
        <w:tc>
          <w:tcPr>
            <w:tcW w:w="668" w:type="dxa"/>
          </w:tcPr>
          <w:p w14:paraId="510EE8AD" w14:textId="77777777" w:rsidR="00EA61D0" w:rsidRDefault="00EA61D0" w:rsidP="000C6815">
            <w:pPr>
              <w:pStyle w:val="TableParagraph"/>
              <w:rPr>
                <w:sz w:val="24"/>
              </w:rPr>
            </w:pPr>
          </w:p>
        </w:tc>
        <w:tc>
          <w:tcPr>
            <w:tcW w:w="640" w:type="dxa"/>
          </w:tcPr>
          <w:p w14:paraId="44011A60" w14:textId="77777777" w:rsidR="00EA61D0" w:rsidRDefault="00EA61D0" w:rsidP="000C6815">
            <w:pPr>
              <w:pStyle w:val="TableParagraph"/>
              <w:rPr>
                <w:sz w:val="24"/>
              </w:rPr>
            </w:pPr>
          </w:p>
        </w:tc>
        <w:tc>
          <w:tcPr>
            <w:tcW w:w="664" w:type="dxa"/>
          </w:tcPr>
          <w:p w14:paraId="795DB36E" w14:textId="77777777" w:rsidR="00EA61D0" w:rsidRDefault="00EA61D0" w:rsidP="000C6815">
            <w:pPr>
              <w:pStyle w:val="TableParagraph"/>
              <w:rPr>
                <w:sz w:val="24"/>
              </w:rPr>
            </w:pPr>
          </w:p>
        </w:tc>
      </w:tr>
    </w:tbl>
    <w:p w14:paraId="5B3CE4BE" w14:textId="77777777" w:rsidR="00EA61D0" w:rsidRDefault="00EA61D0" w:rsidP="00EA61D0">
      <w:pPr>
        <w:pStyle w:val="TableParagraph"/>
        <w:rPr>
          <w:sz w:val="24"/>
        </w:rPr>
        <w:sectPr w:rsidR="00EA61D0" w:rsidSect="00EA61D0">
          <w:headerReference w:type="default" r:id="rId12"/>
          <w:footerReference w:type="default" r:id="rId13"/>
          <w:pgSz w:w="11910" w:h="16840"/>
          <w:pgMar w:top="960" w:right="992" w:bottom="280" w:left="1559" w:header="710" w:footer="0" w:gutter="0"/>
          <w:cols w:space="720"/>
        </w:sectPr>
      </w:pPr>
    </w:p>
    <w:p w14:paraId="4A2039D2" w14:textId="74303156" w:rsidR="00EA61D0" w:rsidRDefault="00EA61D0" w:rsidP="00EA61D0">
      <w:pPr>
        <w:pStyle w:val="BodyText"/>
        <w:rPr>
          <w:b/>
          <w:sz w:val="20"/>
        </w:rPr>
      </w:pPr>
    </w:p>
    <w:p w14:paraId="5156FD3D" w14:textId="77777777" w:rsidR="00EA61D0" w:rsidRDefault="00EA61D0" w:rsidP="00EA61D0">
      <w:pPr>
        <w:pStyle w:val="BodyText"/>
        <w:rPr>
          <w:b/>
          <w:sz w:val="20"/>
        </w:rPr>
      </w:pPr>
    </w:p>
    <w:p w14:paraId="113DDFBC" w14:textId="77777777" w:rsidR="00EA61D0" w:rsidRDefault="00EA61D0" w:rsidP="00EA61D0">
      <w:pPr>
        <w:pStyle w:val="BodyText"/>
        <w:rPr>
          <w:b/>
          <w:sz w:val="20"/>
        </w:rPr>
      </w:pPr>
    </w:p>
    <w:p w14:paraId="0DBCE938" w14:textId="77777777" w:rsidR="00EA61D0" w:rsidRDefault="00EA61D0" w:rsidP="00EA61D0">
      <w:pPr>
        <w:pStyle w:val="BodyText"/>
        <w:rPr>
          <w:b/>
          <w:sz w:val="20"/>
        </w:rPr>
      </w:pPr>
    </w:p>
    <w:p w14:paraId="234BCC7B" w14:textId="77777777" w:rsidR="00EA61D0" w:rsidRDefault="00EA61D0" w:rsidP="00EA61D0">
      <w:pPr>
        <w:pStyle w:val="BodyText"/>
        <w:spacing w:before="142"/>
        <w:rPr>
          <w:b/>
          <w:sz w:val="20"/>
        </w:rPr>
      </w:pPr>
    </w:p>
    <w:tbl>
      <w:tblPr>
        <w:tblW w:w="0" w:type="auto"/>
        <w:tblInd w:w="9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92"/>
        <w:gridCol w:w="4534"/>
        <w:gridCol w:w="696"/>
        <w:gridCol w:w="668"/>
        <w:gridCol w:w="640"/>
        <w:gridCol w:w="664"/>
      </w:tblGrid>
      <w:tr w:rsidR="00EA61D0" w14:paraId="7483F5D6" w14:textId="77777777" w:rsidTr="000C6815">
        <w:trPr>
          <w:trHeight w:val="414"/>
        </w:trPr>
        <w:tc>
          <w:tcPr>
            <w:tcW w:w="592" w:type="dxa"/>
          </w:tcPr>
          <w:p w14:paraId="2DF05AEF" w14:textId="77777777" w:rsidR="00EA61D0" w:rsidRDefault="00EA61D0" w:rsidP="000C6815">
            <w:pPr>
              <w:pStyle w:val="TableParagraph"/>
              <w:rPr>
                <w:sz w:val="24"/>
              </w:rPr>
            </w:pPr>
          </w:p>
        </w:tc>
        <w:tc>
          <w:tcPr>
            <w:tcW w:w="4534" w:type="dxa"/>
          </w:tcPr>
          <w:p w14:paraId="78DD4AE7" w14:textId="77777777" w:rsidR="00EA61D0" w:rsidRDefault="00EA61D0" w:rsidP="000C6815">
            <w:pPr>
              <w:pStyle w:val="TableParagraph"/>
              <w:spacing w:line="271" w:lineRule="exact"/>
              <w:ind w:left="107"/>
              <w:rPr>
                <w:sz w:val="24"/>
              </w:rPr>
            </w:pPr>
            <w:r>
              <w:rPr>
                <w:spacing w:val="-2"/>
                <w:sz w:val="24"/>
              </w:rPr>
              <w:t>keluarga.</w:t>
            </w:r>
          </w:p>
        </w:tc>
        <w:tc>
          <w:tcPr>
            <w:tcW w:w="696" w:type="dxa"/>
          </w:tcPr>
          <w:p w14:paraId="5C8F7614" w14:textId="77777777" w:rsidR="00EA61D0" w:rsidRDefault="00EA61D0" w:rsidP="000C6815">
            <w:pPr>
              <w:pStyle w:val="TableParagraph"/>
              <w:rPr>
                <w:sz w:val="24"/>
              </w:rPr>
            </w:pPr>
          </w:p>
        </w:tc>
        <w:tc>
          <w:tcPr>
            <w:tcW w:w="668" w:type="dxa"/>
          </w:tcPr>
          <w:p w14:paraId="06B1C858" w14:textId="77777777" w:rsidR="00EA61D0" w:rsidRDefault="00EA61D0" w:rsidP="000C6815">
            <w:pPr>
              <w:pStyle w:val="TableParagraph"/>
              <w:rPr>
                <w:sz w:val="24"/>
              </w:rPr>
            </w:pPr>
          </w:p>
        </w:tc>
        <w:tc>
          <w:tcPr>
            <w:tcW w:w="640" w:type="dxa"/>
          </w:tcPr>
          <w:p w14:paraId="6D5F7ABC" w14:textId="77777777" w:rsidR="00EA61D0" w:rsidRDefault="00EA61D0" w:rsidP="000C6815">
            <w:pPr>
              <w:pStyle w:val="TableParagraph"/>
              <w:rPr>
                <w:sz w:val="24"/>
              </w:rPr>
            </w:pPr>
          </w:p>
        </w:tc>
        <w:tc>
          <w:tcPr>
            <w:tcW w:w="664" w:type="dxa"/>
          </w:tcPr>
          <w:p w14:paraId="02F462EE" w14:textId="77777777" w:rsidR="00EA61D0" w:rsidRDefault="00EA61D0" w:rsidP="000C6815">
            <w:pPr>
              <w:pStyle w:val="TableParagraph"/>
              <w:rPr>
                <w:sz w:val="24"/>
              </w:rPr>
            </w:pPr>
          </w:p>
        </w:tc>
      </w:tr>
      <w:tr w:rsidR="00EA61D0" w14:paraId="3EC68FCC" w14:textId="77777777" w:rsidTr="000C6815">
        <w:trPr>
          <w:trHeight w:val="2482"/>
        </w:trPr>
        <w:tc>
          <w:tcPr>
            <w:tcW w:w="592" w:type="dxa"/>
          </w:tcPr>
          <w:p w14:paraId="057B077D" w14:textId="77777777" w:rsidR="00EA61D0" w:rsidRDefault="00EA61D0" w:rsidP="000C6815">
            <w:pPr>
              <w:pStyle w:val="TableParagraph"/>
              <w:spacing w:line="267" w:lineRule="exact"/>
              <w:ind w:right="67"/>
              <w:jc w:val="center"/>
              <w:rPr>
                <w:sz w:val="24"/>
              </w:rPr>
            </w:pPr>
            <w:r>
              <w:rPr>
                <w:spacing w:val="-5"/>
                <w:sz w:val="24"/>
              </w:rPr>
              <w:t>23.</w:t>
            </w:r>
          </w:p>
        </w:tc>
        <w:tc>
          <w:tcPr>
            <w:tcW w:w="4534" w:type="dxa"/>
          </w:tcPr>
          <w:p w14:paraId="5BDAEA73" w14:textId="77777777" w:rsidR="00EA61D0" w:rsidRDefault="00EA61D0" w:rsidP="000C6815">
            <w:pPr>
              <w:pStyle w:val="TableParagraph"/>
              <w:spacing w:line="360" w:lineRule="auto"/>
              <w:ind w:left="107" w:right="105"/>
              <w:jc w:val="both"/>
              <w:rPr>
                <w:sz w:val="24"/>
              </w:rPr>
            </w:pPr>
            <w:r>
              <w:rPr>
                <w:sz w:val="24"/>
              </w:rPr>
              <w:t>Ibu saya memberikan arahan untuk perilaku dan aktivitas saya saat hendak tumbuh dewasa dan ia mengharapkan saya untuk mengikuti arahannya, tetapi dia selalu bersedia</w:t>
            </w:r>
            <w:r>
              <w:rPr>
                <w:spacing w:val="62"/>
                <w:sz w:val="24"/>
              </w:rPr>
              <w:t xml:space="preserve"> </w:t>
            </w:r>
            <w:r>
              <w:rPr>
                <w:sz w:val="24"/>
              </w:rPr>
              <w:t>mendengarkan</w:t>
            </w:r>
            <w:r>
              <w:rPr>
                <w:spacing w:val="65"/>
                <w:sz w:val="24"/>
              </w:rPr>
              <w:t xml:space="preserve"> </w:t>
            </w:r>
            <w:r>
              <w:rPr>
                <w:sz w:val="24"/>
              </w:rPr>
              <w:t>kekhawatiran</w:t>
            </w:r>
            <w:r>
              <w:rPr>
                <w:spacing w:val="65"/>
                <w:sz w:val="24"/>
              </w:rPr>
              <w:t xml:space="preserve"> </w:t>
            </w:r>
            <w:r>
              <w:rPr>
                <w:spacing w:val="-4"/>
                <w:sz w:val="24"/>
              </w:rPr>
              <w:t>saya</w:t>
            </w:r>
          </w:p>
          <w:p w14:paraId="786125C6" w14:textId="77777777" w:rsidR="00EA61D0" w:rsidRDefault="00EA61D0" w:rsidP="000C6815">
            <w:pPr>
              <w:pStyle w:val="TableParagraph"/>
              <w:ind w:left="107"/>
              <w:jc w:val="both"/>
              <w:rPr>
                <w:sz w:val="24"/>
              </w:rPr>
            </w:pPr>
            <w:r>
              <w:rPr>
                <w:sz w:val="24"/>
              </w:rPr>
              <w:t>dan</w:t>
            </w:r>
            <w:r>
              <w:rPr>
                <w:spacing w:val="-3"/>
                <w:sz w:val="24"/>
              </w:rPr>
              <w:t xml:space="preserve"> </w:t>
            </w:r>
            <w:r>
              <w:rPr>
                <w:sz w:val="24"/>
              </w:rPr>
              <w:t>mendiskusikan</w:t>
            </w:r>
            <w:r>
              <w:rPr>
                <w:spacing w:val="-7"/>
                <w:sz w:val="24"/>
              </w:rPr>
              <w:t xml:space="preserve"> </w:t>
            </w:r>
            <w:r>
              <w:rPr>
                <w:sz w:val="24"/>
              </w:rPr>
              <w:t>arahan</w:t>
            </w:r>
            <w:r>
              <w:rPr>
                <w:spacing w:val="-2"/>
                <w:sz w:val="24"/>
              </w:rPr>
              <w:t xml:space="preserve"> </w:t>
            </w:r>
            <w:r>
              <w:rPr>
                <w:sz w:val="24"/>
              </w:rPr>
              <w:t>itu</w:t>
            </w:r>
            <w:r>
              <w:rPr>
                <w:spacing w:val="-2"/>
                <w:sz w:val="24"/>
              </w:rPr>
              <w:t xml:space="preserve"> </w:t>
            </w:r>
            <w:r>
              <w:rPr>
                <w:sz w:val="24"/>
              </w:rPr>
              <w:t>dengan</w:t>
            </w:r>
            <w:r>
              <w:rPr>
                <w:spacing w:val="-2"/>
                <w:sz w:val="24"/>
              </w:rPr>
              <w:t xml:space="preserve"> </w:t>
            </w:r>
            <w:r>
              <w:rPr>
                <w:spacing w:val="-4"/>
                <w:sz w:val="24"/>
              </w:rPr>
              <w:t>saya.</w:t>
            </w:r>
          </w:p>
        </w:tc>
        <w:tc>
          <w:tcPr>
            <w:tcW w:w="696" w:type="dxa"/>
          </w:tcPr>
          <w:p w14:paraId="41F321A1" w14:textId="77777777" w:rsidR="00EA61D0" w:rsidRDefault="00EA61D0" w:rsidP="000C6815">
            <w:pPr>
              <w:pStyle w:val="TableParagraph"/>
              <w:rPr>
                <w:sz w:val="24"/>
              </w:rPr>
            </w:pPr>
          </w:p>
        </w:tc>
        <w:tc>
          <w:tcPr>
            <w:tcW w:w="668" w:type="dxa"/>
          </w:tcPr>
          <w:p w14:paraId="275DEB57" w14:textId="77777777" w:rsidR="00EA61D0" w:rsidRDefault="00EA61D0" w:rsidP="000C6815">
            <w:pPr>
              <w:pStyle w:val="TableParagraph"/>
              <w:rPr>
                <w:sz w:val="24"/>
              </w:rPr>
            </w:pPr>
          </w:p>
        </w:tc>
        <w:tc>
          <w:tcPr>
            <w:tcW w:w="640" w:type="dxa"/>
          </w:tcPr>
          <w:p w14:paraId="591A37E1" w14:textId="77777777" w:rsidR="00EA61D0" w:rsidRDefault="00EA61D0" w:rsidP="000C6815">
            <w:pPr>
              <w:pStyle w:val="TableParagraph"/>
              <w:rPr>
                <w:sz w:val="24"/>
              </w:rPr>
            </w:pPr>
          </w:p>
        </w:tc>
        <w:tc>
          <w:tcPr>
            <w:tcW w:w="664" w:type="dxa"/>
          </w:tcPr>
          <w:p w14:paraId="5DDE9352" w14:textId="77777777" w:rsidR="00EA61D0" w:rsidRDefault="00EA61D0" w:rsidP="000C6815">
            <w:pPr>
              <w:pStyle w:val="TableParagraph"/>
              <w:rPr>
                <w:sz w:val="24"/>
              </w:rPr>
            </w:pPr>
          </w:p>
        </w:tc>
      </w:tr>
      <w:tr w:rsidR="00EA61D0" w14:paraId="291EE2A9" w14:textId="77777777" w:rsidTr="000C6815">
        <w:trPr>
          <w:trHeight w:val="2486"/>
        </w:trPr>
        <w:tc>
          <w:tcPr>
            <w:tcW w:w="592" w:type="dxa"/>
          </w:tcPr>
          <w:p w14:paraId="62876B3C" w14:textId="77777777" w:rsidR="00EA61D0" w:rsidRDefault="00EA61D0" w:rsidP="000C6815">
            <w:pPr>
              <w:pStyle w:val="TableParagraph"/>
              <w:spacing w:line="271" w:lineRule="exact"/>
              <w:ind w:right="67"/>
              <w:jc w:val="center"/>
              <w:rPr>
                <w:sz w:val="24"/>
              </w:rPr>
            </w:pPr>
            <w:r>
              <w:rPr>
                <w:spacing w:val="-5"/>
                <w:sz w:val="24"/>
              </w:rPr>
              <w:t>24.</w:t>
            </w:r>
          </w:p>
        </w:tc>
        <w:tc>
          <w:tcPr>
            <w:tcW w:w="4534" w:type="dxa"/>
          </w:tcPr>
          <w:p w14:paraId="0029CCBE" w14:textId="77777777" w:rsidR="00EA61D0" w:rsidRDefault="00EA61D0" w:rsidP="000C6815">
            <w:pPr>
              <w:pStyle w:val="TableParagraph"/>
              <w:spacing w:line="360" w:lineRule="auto"/>
              <w:ind w:left="107" w:right="101"/>
              <w:jc w:val="both"/>
              <w:rPr>
                <w:sz w:val="24"/>
              </w:rPr>
            </w:pPr>
            <w:r>
              <w:rPr>
                <w:sz w:val="24"/>
              </w:rPr>
              <w:t>Saat saya tumbuh dewasa, ibu saya mengizinkan saya untuk membentuk sudut pandang saya sendiri tentang masalah keluarga dan dia biasanya mengizinkan untuk</w:t>
            </w:r>
            <w:r>
              <w:rPr>
                <w:spacing w:val="63"/>
                <w:sz w:val="24"/>
              </w:rPr>
              <w:t xml:space="preserve"> </w:t>
            </w:r>
            <w:r>
              <w:rPr>
                <w:sz w:val="24"/>
              </w:rPr>
              <w:t>memutuskan</w:t>
            </w:r>
            <w:r>
              <w:rPr>
                <w:spacing w:val="64"/>
                <w:sz w:val="24"/>
              </w:rPr>
              <w:t xml:space="preserve"> </w:t>
            </w:r>
            <w:r>
              <w:rPr>
                <w:sz w:val="24"/>
              </w:rPr>
              <w:t>sendiri</w:t>
            </w:r>
            <w:r>
              <w:rPr>
                <w:spacing w:val="62"/>
                <w:sz w:val="24"/>
              </w:rPr>
              <w:t xml:space="preserve"> </w:t>
            </w:r>
            <w:r>
              <w:rPr>
                <w:sz w:val="24"/>
              </w:rPr>
              <w:t>apa</w:t>
            </w:r>
            <w:r>
              <w:rPr>
                <w:spacing w:val="65"/>
                <w:sz w:val="24"/>
              </w:rPr>
              <w:t xml:space="preserve"> </w:t>
            </w:r>
            <w:r>
              <w:rPr>
                <w:sz w:val="24"/>
              </w:rPr>
              <w:t>yang</w:t>
            </w:r>
            <w:r>
              <w:rPr>
                <w:spacing w:val="60"/>
                <w:sz w:val="24"/>
              </w:rPr>
              <w:t xml:space="preserve"> </w:t>
            </w:r>
            <w:r>
              <w:rPr>
                <w:spacing w:val="-4"/>
                <w:sz w:val="24"/>
              </w:rPr>
              <w:t>akan</w:t>
            </w:r>
          </w:p>
          <w:p w14:paraId="5EA056BC" w14:textId="77777777" w:rsidR="00EA61D0" w:rsidRDefault="00EA61D0" w:rsidP="000C6815">
            <w:pPr>
              <w:pStyle w:val="TableParagraph"/>
              <w:spacing w:line="275" w:lineRule="exact"/>
              <w:ind w:left="107"/>
              <w:jc w:val="both"/>
              <w:rPr>
                <w:sz w:val="24"/>
              </w:rPr>
            </w:pPr>
            <w:r>
              <w:rPr>
                <w:sz w:val="24"/>
              </w:rPr>
              <w:t>saya</w:t>
            </w:r>
            <w:r>
              <w:rPr>
                <w:spacing w:val="-4"/>
                <w:sz w:val="24"/>
              </w:rPr>
              <w:t xml:space="preserve"> </w:t>
            </w:r>
            <w:r>
              <w:rPr>
                <w:spacing w:val="-2"/>
                <w:sz w:val="24"/>
              </w:rPr>
              <w:t>lakukan.</w:t>
            </w:r>
          </w:p>
        </w:tc>
        <w:tc>
          <w:tcPr>
            <w:tcW w:w="696" w:type="dxa"/>
          </w:tcPr>
          <w:p w14:paraId="482C4F9A" w14:textId="77777777" w:rsidR="00EA61D0" w:rsidRDefault="00EA61D0" w:rsidP="000C6815">
            <w:pPr>
              <w:pStyle w:val="TableParagraph"/>
              <w:rPr>
                <w:sz w:val="24"/>
              </w:rPr>
            </w:pPr>
          </w:p>
        </w:tc>
        <w:tc>
          <w:tcPr>
            <w:tcW w:w="668" w:type="dxa"/>
          </w:tcPr>
          <w:p w14:paraId="66F69EFC" w14:textId="77777777" w:rsidR="00EA61D0" w:rsidRDefault="00EA61D0" w:rsidP="000C6815">
            <w:pPr>
              <w:pStyle w:val="TableParagraph"/>
              <w:rPr>
                <w:sz w:val="24"/>
              </w:rPr>
            </w:pPr>
          </w:p>
        </w:tc>
        <w:tc>
          <w:tcPr>
            <w:tcW w:w="640" w:type="dxa"/>
          </w:tcPr>
          <w:p w14:paraId="1E3E13CC" w14:textId="77777777" w:rsidR="00EA61D0" w:rsidRDefault="00EA61D0" w:rsidP="000C6815">
            <w:pPr>
              <w:pStyle w:val="TableParagraph"/>
              <w:rPr>
                <w:sz w:val="24"/>
              </w:rPr>
            </w:pPr>
          </w:p>
        </w:tc>
        <w:tc>
          <w:tcPr>
            <w:tcW w:w="664" w:type="dxa"/>
          </w:tcPr>
          <w:p w14:paraId="4E8A4250" w14:textId="77777777" w:rsidR="00EA61D0" w:rsidRDefault="00EA61D0" w:rsidP="000C6815">
            <w:pPr>
              <w:pStyle w:val="TableParagraph"/>
              <w:rPr>
                <w:sz w:val="24"/>
              </w:rPr>
            </w:pPr>
          </w:p>
        </w:tc>
      </w:tr>
      <w:tr w:rsidR="00EA61D0" w14:paraId="604535AD" w14:textId="77777777" w:rsidTr="000C6815">
        <w:trPr>
          <w:trHeight w:val="2898"/>
        </w:trPr>
        <w:tc>
          <w:tcPr>
            <w:tcW w:w="592" w:type="dxa"/>
          </w:tcPr>
          <w:p w14:paraId="20EA40F1" w14:textId="77777777" w:rsidR="00EA61D0" w:rsidRDefault="00EA61D0" w:rsidP="000C6815">
            <w:pPr>
              <w:pStyle w:val="TableParagraph"/>
              <w:spacing w:line="267" w:lineRule="exact"/>
              <w:ind w:right="67"/>
              <w:jc w:val="center"/>
              <w:rPr>
                <w:sz w:val="24"/>
              </w:rPr>
            </w:pPr>
            <w:r>
              <w:rPr>
                <w:spacing w:val="-5"/>
                <w:sz w:val="24"/>
              </w:rPr>
              <w:t>25.</w:t>
            </w:r>
          </w:p>
        </w:tc>
        <w:tc>
          <w:tcPr>
            <w:tcW w:w="4534" w:type="dxa"/>
          </w:tcPr>
          <w:p w14:paraId="55CA2555" w14:textId="77777777" w:rsidR="00EA61D0" w:rsidRDefault="00EA61D0" w:rsidP="000C6815">
            <w:pPr>
              <w:pStyle w:val="TableParagraph"/>
              <w:spacing w:line="360" w:lineRule="auto"/>
              <w:ind w:left="107" w:right="103"/>
              <w:jc w:val="both"/>
              <w:rPr>
                <w:sz w:val="24"/>
              </w:rPr>
            </w:pPr>
            <w:r>
              <w:rPr>
                <w:sz w:val="24"/>
              </w:rPr>
              <w:t>Ibu saya selalu merasa bahwa sebagian</w:t>
            </w:r>
            <w:r>
              <w:rPr>
                <w:spacing w:val="40"/>
                <w:sz w:val="24"/>
              </w:rPr>
              <w:t xml:space="preserve"> </w:t>
            </w:r>
            <w:r>
              <w:rPr>
                <w:sz w:val="24"/>
              </w:rPr>
              <w:t>besar masalah dalam masyarakat akan terpecahkan</w:t>
            </w:r>
            <w:r>
              <w:rPr>
                <w:spacing w:val="-6"/>
                <w:sz w:val="24"/>
              </w:rPr>
              <w:t xml:space="preserve"> </w:t>
            </w:r>
            <w:r>
              <w:rPr>
                <w:sz w:val="24"/>
              </w:rPr>
              <w:t>jika</w:t>
            </w:r>
            <w:r>
              <w:rPr>
                <w:spacing w:val="-5"/>
                <w:sz w:val="24"/>
              </w:rPr>
              <w:t xml:space="preserve"> </w:t>
            </w:r>
            <w:r>
              <w:rPr>
                <w:sz w:val="24"/>
              </w:rPr>
              <w:t>kita</w:t>
            </w:r>
            <w:r>
              <w:rPr>
                <w:spacing w:val="-5"/>
                <w:sz w:val="24"/>
              </w:rPr>
              <w:t xml:space="preserve"> </w:t>
            </w:r>
            <w:r>
              <w:rPr>
                <w:sz w:val="24"/>
              </w:rPr>
              <w:t>bisa</w:t>
            </w:r>
            <w:r>
              <w:rPr>
                <w:spacing w:val="-5"/>
                <w:sz w:val="24"/>
              </w:rPr>
              <w:t xml:space="preserve"> </w:t>
            </w:r>
            <w:r>
              <w:rPr>
                <w:sz w:val="24"/>
              </w:rPr>
              <w:t>meminta</w:t>
            </w:r>
            <w:r>
              <w:rPr>
                <w:spacing w:val="-5"/>
                <w:sz w:val="24"/>
              </w:rPr>
              <w:t xml:space="preserve"> </w:t>
            </w:r>
            <w:r>
              <w:rPr>
                <w:sz w:val="24"/>
              </w:rPr>
              <w:t>orang</w:t>
            </w:r>
            <w:r>
              <w:rPr>
                <w:spacing w:val="-10"/>
                <w:sz w:val="24"/>
              </w:rPr>
              <w:t xml:space="preserve"> </w:t>
            </w:r>
            <w:r>
              <w:rPr>
                <w:sz w:val="24"/>
              </w:rPr>
              <w:t>tua untuk secara tegas dan paksa menangani anak-anak mereka ketika mereka tidak melakukan</w:t>
            </w:r>
            <w:r>
              <w:rPr>
                <w:spacing w:val="76"/>
                <w:w w:val="150"/>
                <w:sz w:val="24"/>
              </w:rPr>
              <w:t xml:space="preserve"> </w:t>
            </w:r>
            <w:r>
              <w:rPr>
                <w:sz w:val="24"/>
              </w:rPr>
              <w:t>apa</w:t>
            </w:r>
            <w:r>
              <w:rPr>
                <w:spacing w:val="26"/>
                <w:sz w:val="24"/>
              </w:rPr>
              <w:t xml:space="preserve">  </w:t>
            </w:r>
            <w:r>
              <w:rPr>
                <w:sz w:val="24"/>
              </w:rPr>
              <w:t>yang</w:t>
            </w:r>
            <w:r>
              <w:rPr>
                <w:spacing w:val="73"/>
                <w:w w:val="150"/>
                <w:sz w:val="24"/>
              </w:rPr>
              <w:t xml:space="preserve"> </w:t>
            </w:r>
            <w:r>
              <w:rPr>
                <w:sz w:val="24"/>
              </w:rPr>
              <w:t>seharusnya</w:t>
            </w:r>
            <w:r>
              <w:rPr>
                <w:spacing w:val="79"/>
                <w:w w:val="150"/>
                <w:sz w:val="24"/>
              </w:rPr>
              <w:t xml:space="preserve"> </w:t>
            </w:r>
            <w:r>
              <w:rPr>
                <w:spacing w:val="-2"/>
                <w:sz w:val="24"/>
              </w:rPr>
              <w:t>mereka</w:t>
            </w:r>
          </w:p>
          <w:p w14:paraId="4707082B" w14:textId="77777777" w:rsidR="00EA61D0" w:rsidRDefault="00EA61D0" w:rsidP="000C6815">
            <w:pPr>
              <w:pStyle w:val="TableParagraph"/>
              <w:ind w:left="107"/>
              <w:jc w:val="both"/>
              <w:rPr>
                <w:sz w:val="24"/>
              </w:rPr>
            </w:pPr>
            <w:r>
              <w:rPr>
                <w:sz w:val="24"/>
              </w:rPr>
              <w:t>lakukan</w:t>
            </w:r>
            <w:r>
              <w:rPr>
                <w:spacing w:val="-2"/>
                <w:sz w:val="24"/>
              </w:rPr>
              <w:t xml:space="preserve"> </w:t>
            </w:r>
            <w:r>
              <w:rPr>
                <w:sz w:val="24"/>
              </w:rPr>
              <w:t>saat</w:t>
            </w:r>
            <w:r>
              <w:rPr>
                <w:spacing w:val="-1"/>
                <w:sz w:val="24"/>
              </w:rPr>
              <w:t xml:space="preserve"> </w:t>
            </w:r>
            <w:r>
              <w:rPr>
                <w:sz w:val="24"/>
              </w:rPr>
              <w:t>mereka</w:t>
            </w:r>
            <w:r>
              <w:rPr>
                <w:spacing w:val="-3"/>
                <w:sz w:val="24"/>
              </w:rPr>
              <w:t xml:space="preserve"> </w:t>
            </w:r>
            <w:r>
              <w:rPr>
                <w:sz w:val="24"/>
              </w:rPr>
              <w:t>tumbuh</w:t>
            </w:r>
            <w:r>
              <w:rPr>
                <w:spacing w:val="-1"/>
                <w:sz w:val="24"/>
              </w:rPr>
              <w:t xml:space="preserve"> </w:t>
            </w:r>
            <w:r>
              <w:rPr>
                <w:spacing w:val="-2"/>
                <w:sz w:val="24"/>
              </w:rPr>
              <w:t>dewasa.</w:t>
            </w:r>
          </w:p>
        </w:tc>
        <w:tc>
          <w:tcPr>
            <w:tcW w:w="696" w:type="dxa"/>
          </w:tcPr>
          <w:p w14:paraId="73D12EBD" w14:textId="77777777" w:rsidR="00EA61D0" w:rsidRDefault="00EA61D0" w:rsidP="000C6815">
            <w:pPr>
              <w:pStyle w:val="TableParagraph"/>
              <w:rPr>
                <w:sz w:val="24"/>
              </w:rPr>
            </w:pPr>
          </w:p>
        </w:tc>
        <w:tc>
          <w:tcPr>
            <w:tcW w:w="668" w:type="dxa"/>
          </w:tcPr>
          <w:p w14:paraId="3AFAEFB0" w14:textId="77777777" w:rsidR="00EA61D0" w:rsidRDefault="00EA61D0" w:rsidP="000C6815">
            <w:pPr>
              <w:pStyle w:val="TableParagraph"/>
              <w:rPr>
                <w:sz w:val="24"/>
              </w:rPr>
            </w:pPr>
          </w:p>
        </w:tc>
        <w:tc>
          <w:tcPr>
            <w:tcW w:w="640" w:type="dxa"/>
          </w:tcPr>
          <w:p w14:paraId="47CA037C" w14:textId="77777777" w:rsidR="00EA61D0" w:rsidRDefault="00EA61D0" w:rsidP="000C6815">
            <w:pPr>
              <w:pStyle w:val="TableParagraph"/>
              <w:rPr>
                <w:sz w:val="24"/>
              </w:rPr>
            </w:pPr>
          </w:p>
        </w:tc>
        <w:tc>
          <w:tcPr>
            <w:tcW w:w="664" w:type="dxa"/>
          </w:tcPr>
          <w:p w14:paraId="2BF49001" w14:textId="77777777" w:rsidR="00EA61D0" w:rsidRDefault="00EA61D0" w:rsidP="000C6815">
            <w:pPr>
              <w:pStyle w:val="TableParagraph"/>
              <w:rPr>
                <w:sz w:val="24"/>
              </w:rPr>
            </w:pPr>
          </w:p>
        </w:tc>
      </w:tr>
      <w:tr w:rsidR="00EA61D0" w14:paraId="5CBDB316" w14:textId="77777777" w:rsidTr="000C6815">
        <w:trPr>
          <w:trHeight w:val="1654"/>
        </w:trPr>
        <w:tc>
          <w:tcPr>
            <w:tcW w:w="592" w:type="dxa"/>
          </w:tcPr>
          <w:p w14:paraId="5A291A58" w14:textId="77777777" w:rsidR="00EA61D0" w:rsidRDefault="00EA61D0" w:rsidP="000C6815">
            <w:pPr>
              <w:pStyle w:val="TableParagraph"/>
              <w:spacing w:line="267" w:lineRule="exact"/>
              <w:ind w:right="67"/>
              <w:jc w:val="center"/>
              <w:rPr>
                <w:sz w:val="24"/>
              </w:rPr>
            </w:pPr>
            <w:r>
              <w:rPr>
                <w:spacing w:val="-5"/>
                <w:sz w:val="24"/>
              </w:rPr>
              <w:t>26.</w:t>
            </w:r>
          </w:p>
        </w:tc>
        <w:tc>
          <w:tcPr>
            <w:tcW w:w="4534" w:type="dxa"/>
          </w:tcPr>
          <w:p w14:paraId="75E47C67" w14:textId="77777777" w:rsidR="00EA61D0" w:rsidRDefault="00EA61D0" w:rsidP="000C6815">
            <w:pPr>
              <w:pStyle w:val="TableParagraph"/>
              <w:spacing w:line="360" w:lineRule="auto"/>
              <w:ind w:left="107" w:right="103"/>
              <w:jc w:val="both"/>
              <w:rPr>
                <w:sz w:val="24"/>
              </w:rPr>
            </w:pPr>
            <w:r>
              <w:rPr>
                <w:sz w:val="24"/>
              </w:rPr>
              <w:t>Saat saya tumbuh dewasa, ibu saya sering memberi</w:t>
            </w:r>
            <w:r>
              <w:rPr>
                <w:spacing w:val="-1"/>
                <w:sz w:val="24"/>
              </w:rPr>
              <w:t xml:space="preserve"> </w:t>
            </w:r>
            <w:r>
              <w:rPr>
                <w:sz w:val="24"/>
              </w:rPr>
              <w:t>tahu</w:t>
            </w:r>
            <w:r>
              <w:rPr>
                <w:spacing w:val="-2"/>
                <w:sz w:val="24"/>
              </w:rPr>
              <w:t xml:space="preserve"> </w:t>
            </w:r>
            <w:r>
              <w:rPr>
                <w:sz w:val="24"/>
              </w:rPr>
              <w:t>saya apa yang</w:t>
            </w:r>
            <w:r>
              <w:rPr>
                <w:spacing w:val="-5"/>
                <w:sz w:val="24"/>
              </w:rPr>
              <w:t xml:space="preserve"> </w:t>
            </w:r>
            <w:r>
              <w:rPr>
                <w:sz w:val="24"/>
              </w:rPr>
              <w:t>ia inginkan</w:t>
            </w:r>
            <w:r>
              <w:rPr>
                <w:spacing w:val="-2"/>
                <w:sz w:val="24"/>
              </w:rPr>
              <w:t xml:space="preserve"> </w:t>
            </w:r>
            <w:r>
              <w:rPr>
                <w:sz w:val="24"/>
              </w:rPr>
              <w:t>dan bagaimana</w:t>
            </w:r>
            <w:r>
              <w:rPr>
                <w:spacing w:val="79"/>
                <w:sz w:val="24"/>
              </w:rPr>
              <w:t xml:space="preserve">   </w:t>
            </w:r>
            <w:r>
              <w:rPr>
                <w:sz w:val="24"/>
              </w:rPr>
              <w:t>ia</w:t>
            </w:r>
            <w:r>
              <w:rPr>
                <w:spacing w:val="79"/>
                <w:sz w:val="24"/>
              </w:rPr>
              <w:t xml:space="preserve">   </w:t>
            </w:r>
            <w:r>
              <w:rPr>
                <w:sz w:val="24"/>
              </w:rPr>
              <w:t>mengharapkan</w:t>
            </w:r>
            <w:r>
              <w:rPr>
                <w:spacing w:val="79"/>
                <w:sz w:val="24"/>
              </w:rPr>
              <w:t xml:space="preserve">   </w:t>
            </w:r>
            <w:r>
              <w:rPr>
                <w:spacing w:val="-4"/>
                <w:sz w:val="24"/>
              </w:rPr>
              <w:t>saya</w:t>
            </w:r>
          </w:p>
          <w:p w14:paraId="598584D6" w14:textId="77777777" w:rsidR="00EA61D0" w:rsidRDefault="00EA61D0" w:rsidP="000C6815">
            <w:pPr>
              <w:pStyle w:val="TableParagraph"/>
              <w:ind w:left="107"/>
              <w:rPr>
                <w:sz w:val="24"/>
              </w:rPr>
            </w:pPr>
            <w:r>
              <w:rPr>
                <w:spacing w:val="-2"/>
                <w:sz w:val="24"/>
              </w:rPr>
              <w:t>melakukannya.</w:t>
            </w:r>
          </w:p>
        </w:tc>
        <w:tc>
          <w:tcPr>
            <w:tcW w:w="696" w:type="dxa"/>
          </w:tcPr>
          <w:p w14:paraId="7245E4AC" w14:textId="77777777" w:rsidR="00EA61D0" w:rsidRDefault="00EA61D0" w:rsidP="000C6815">
            <w:pPr>
              <w:pStyle w:val="TableParagraph"/>
              <w:rPr>
                <w:sz w:val="24"/>
              </w:rPr>
            </w:pPr>
          </w:p>
        </w:tc>
        <w:tc>
          <w:tcPr>
            <w:tcW w:w="668" w:type="dxa"/>
          </w:tcPr>
          <w:p w14:paraId="7E62A001" w14:textId="77777777" w:rsidR="00EA61D0" w:rsidRDefault="00EA61D0" w:rsidP="000C6815">
            <w:pPr>
              <w:pStyle w:val="TableParagraph"/>
              <w:rPr>
                <w:sz w:val="24"/>
              </w:rPr>
            </w:pPr>
          </w:p>
        </w:tc>
        <w:tc>
          <w:tcPr>
            <w:tcW w:w="640" w:type="dxa"/>
          </w:tcPr>
          <w:p w14:paraId="28A13A94" w14:textId="77777777" w:rsidR="00EA61D0" w:rsidRDefault="00EA61D0" w:rsidP="000C6815">
            <w:pPr>
              <w:pStyle w:val="TableParagraph"/>
              <w:rPr>
                <w:sz w:val="24"/>
              </w:rPr>
            </w:pPr>
          </w:p>
        </w:tc>
        <w:tc>
          <w:tcPr>
            <w:tcW w:w="664" w:type="dxa"/>
          </w:tcPr>
          <w:p w14:paraId="4C510F1D" w14:textId="77777777" w:rsidR="00EA61D0" w:rsidRDefault="00EA61D0" w:rsidP="000C6815">
            <w:pPr>
              <w:pStyle w:val="TableParagraph"/>
              <w:rPr>
                <w:sz w:val="24"/>
              </w:rPr>
            </w:pPr>
          </w:p>
        </w:tc>
      </w:tr>
      <w:tr w:rsidR="00EA61D0" w14:paraId="5439AB35" w14:textId="77777777" w:rsidTr="000C6815">
        <w:trPr>
          <w:trHeight w:val="2070"/>
        </w:trPr>
        <w:tc>
          <w:tcPr>
            <w:tcW w:w="592" w:type="dxa"/>
          </w:tcPr>
          <w:p w14:paraId="748C2DE1" w14:textId="77777777" w:rsidR="00EA61D0" w:rsidRDefault="00EA61D0" w:rsidP="000C6815">
            <w:pPr>
              <w:pStyle w:val="TableParagraph"/>
              <w:spacing w:line="271" w:lineRule="exact"/>
              <w:ind w:right="67"/>
              <w:jc w:val="center"/>
              <w:rPr>
                <w:sz w:val="24"/>
              </w:rPr>
            </w:pPr>
            <w:r>
              <w:rPr>
                <w:spacing w:val="-5"/>
                <w:sz w:val="24"/>
              </w:rPr>
              <w:t>27.</w:t>
            </w:r>
          </w:p>
        </w:tc>
        <w:tc>
          <w:tcPr>
            <w:tcW w:w="4534" w:type="dxa"/>
          </w:tcPr>
          <w:p w14:paraId="40C8F73E" w14:textId="77777777" w:rsidR="00EA61D0" w:rsidRDefault="00EA61D0" w:rsidP="000C6815">
            <w:pPr>
              <w:pStyle w:val="TableParagraph"/>
              <w:spacing w:line="360" w:lineRule="auto"/>
              <w:ind w:left="107" w:right="105"/>
              <w:jc w:val="both"/>
              <w:rPr>
                <w:sz w:val="24"/>
              </w:rPr>
            </w:pPr>
            <w:r>
              <w:rPr>
                <w:sz w:val="24"/>
              </w:rPr>
              <w:t>Ketika saya tumbuh dewasa, ibu saya memberi saya arahan yang jelas untuk perilaku dan aktivitas saya, tetapi ia juga memahami</w:t>
            </w:r>
            <w:r>
              <w:rPr>
                <w:spacing w:val="55"/>
                <w:w w:val="150"/>
                <w:sz w:val="24"/>
              </w:rPr>
              <w:t xml:space="preserve">  </w:t>
            </w:r>
            <w:r>
              <w:rPr>
                <w:sz w:val="24"/>
              </w:rPr>
              <w:t>ketika</w:t>
            </w:r>
            <w:r>
              <w:rPr>
                <w:spacing w:val="56"/>
                <w:w w:val="150"/>
                <w:sz w:val="24"/>
              </w:rPr>
              <w:t xml:space="preserve">  </w:t>
            </w:r>
            <w:r>
              <w:rPr>
                <w:sz w:val="24"/>
              </w:rPr>
              <w:t>saya</w:t>
            </w:r>
            <w:r>
              <w:rPr>
                <w:spacing w:val="57"/>
                <w:w w:val="150"/>
                <w:sz w:val="24"/>
              </w:rPr>
              <w:t xml:space="preserve">  </w:t>
            </w:r>
            <w:r>
              <w:rPr>
                <w:sz w:val="24"/>
              </w:rPr>
              <w:t>tidak</w:t>
            </w:r>
            <w:r>
              <w:rPr>
                <w:spacing w:val="56"/>
                <w:w w:val="150"/>
                <w:sz w:val="24"/>
              </w:rPr>
              <w:t xml:space="preserve">  </w:t>
            </w:r>
            <w:r>
              <w:rPr>
                <w:spacing w:val="-2"/>
                <w:sz w:val="24"/>
              </w:rPr>
              <w:t>setuju</w:t>
            </w:r>
          </w:p>
          <w:p w14:paraId="78C1CB94" w14:textId="77777777" w:rsidR="00EA61D0" w:rsidRDefault="00EA61D0" w:rsidP="000C6815">
            <w:pPr>
              <w:pStyle w:val="TableParagraph"/>
              <w:ind w:left="107"/>
              <w:rPr>
                <w:sz w:val="24"/>
              </w:rPr>
            </w:pPr>
            <w:r>
              <w:rPr>
                <w:spacing w:val="-2"/>
                <w:sz w:val="24"/>
              </w:rPr>
              <w:t>dengannya.</w:t>
            </w:r>
          </w:p>
        </w:tc>
        <w:tc>
          <w:tcPr>
            <w:tcW w:w="696" w:type="dxa"/>
          </w:tcPr>
          <w:p w14:paraId="3DABE699" w14:textId="77777777" w:rsidR="00EA61D0" w:rsidRDefault="00EA61D0" w:rsidP="000C6815">
            <w:pPr>
              <w:pStyle w:val="TableParagraph"/>
              <w:rPr>
                <w:sz w:val="24"/>
              </w:rPr>
            </w:pPr>
          </w:p>
        </w:tc>
        <w:tc>
          <w:tcPr>
            <w:tcW w:w="668" w:type="dxa"/>
          </w:tcPr>
          <w:p w14:paraId="06BA62E9" w14:textId="77777777" w:rsidR="00EA61D0" w:rsidRDefault="00EA61D0" w:rsidP="000C6815">
            <w:pPr>
              <w:pStyle w:val="TableParagraph"/>
              <w:rPr>
                <w:sz w:val="24"/>
              </w:rPr>
            </w:pPr>
          </w:p>
        </w:tc>
        <w:tc>
          <w:tcPr>
            <w:tcW w:w="640" w:type="dxa"/>
          </w:tcPr>
          <w:p w14:paraId="37714AA1" w14:textId="77777777" w:rsidR="00EA61D0" w:rsidRDefault="00EA61D0" w:rsidP="000C6815">
            <w:pPr>
              <w:pStyle w:val="TableParagraph"/>
              <w:rPr>
                <w:sz w:val="24"/>
              </w:rPr>
            </w:pPr>
          </w:p>
        </w:tc>
        <w:tc>
          <w:tcPr>
            <w:tcW w:w="664" w:type="dxa"/>
          </w:tcPr>
          <w:p w14:paraId="1048CEFE" w14:textId="77777777" w:rsidR="00EA61D0" w:rsidRDefault="00EA61D0" w:rsidP="000C6815">
            <w:pPr>
              <w:pStyle w:val="TableParagraph"/>
              <w:rPr>
                <w:sz w:val="24"/>
              </w:rPr>
            </w:pPr>
          </w:p>
        </w:tc>
      </w:tr>
      <w:tr w:rsidR="00EA61D0" w14:paraId="7A606D3C" w14:textId="77777777" w:rsidTr="000C6815">
        <w:trPr>
          <w:trHeight w:val="414"/>
        </w:trPr>
        <w:tc>
          <w:tcPr>
            <w:tcW w:w="592" w:type="dxa"/>
          </w:tcPr>
          <w:p w14:paraId="4369EE4A" w14:textId="77777777" w:rsidR="00EA61D0" w:rsidRDefault="00EA61D0" w:rsidP="000C6815">
            <w:pPr>
              <w:pStyle w:val="TableParagraph"/>
              <w:spacing w:line="271" w:lineRule="exact"/>
              <w:ind w:right="67"/>
              <w:jc w:val="center"/>
              <w:rPr>
                <w:sz w:val="24"/>
              </w:rPr>
            </w:pPr>
            <w:r>
              <w:rPr>
                <w:spacing w:val="-5"/>
                <w:sz w:val="24"/>
              </w:rPr>
              <w:t>28.</w:t>
            </w:r>
          </w:p>
        </w:tc>
        <w:tc>
          <w:tcPr>
            <w:tcW w:w="4534" w:type="dxa"/>
          </w:tcPr>
          <w:p w14:paraId="51E76526" w14:textId="77777777" w:rsidR="00EA61D0" w:rsidRDefault="00EA61D0" w:rsidP="000C6815">
            <w:pPr>
              <w:pStyle w:val="TableParagraph"/>
              <w:spacing w:line="275" w:lineRule="exact"/>
              <w:ind w:left="107"/>
              <w:rPr>
                <w:sz w:val="24"/>
              </w:rPr>
            </w:pPr>
            <w:r>
              <w:rPr>
                <w:sz w:val="24"/>
              </w:rPr>
              <w:t>Ketika</w:t>
            </w:r>
            <w:r>
              <w:rPr>
                <w:spacing w:val="37"/>
                <w:sz w:val="24"/>
              </w:rPr>
              <w:t xml:space="preserve"> </w:t>
            </w:r>
            <w:r>
              <w:rPr>
                <w:sz w:val="24"/>
              </w:rPr>
              <w:t>saya</w:t>
            </w:r>
            <w:r>
              <w:rPr>
                <w:spacing w:val="37"/>
                <w:sz w:val="24"/>
              </w:rPr>
              <w:t xml:space="preserve"> </w:t>
            </w:r>
            <w:r>
              <w:rPr>
                <w:sz w:val="24"/>
              </w:rPr>
              <w:t>tumbuh</w:t>
            </w:r>
            <w:r>
              <w:rPr>
                <w:spacing w:val="36"/>
                <w:sz w:val="24"/>
              </w:rPr>
              <w:t xml:space="preserve"> </w:t>
            </w:r>
            <w:r>
              <w:rPr>
                <w:sz w:val="24"/>
              </w:rPr>
              <w:t>dewasa</w:t>
            </w:r>
            <w:r>
              <w:rPr>
                <w:spacing w:val="34"/>
                <w:sz w:val="24"/>
              </w:rPr>
              <w:t xml:space="preserve"> </w:t>
            </w:r>
            <w:r>
              <w:rPr>
                <w:sz w:val="24"/>
              </w:rPr>
              <w:t>ibu</w:t>
            </w:r>
            <w:r>
              <w:rPr>
                <w:spacing w:val="35"/>
                <w:sz w:val="24"/>
              </w:rPr>
              <w:t xml:space="preserve"> </w:t>
            </w:r>
            <w:r>
              <w:rPr>
                <w:sz w:val="24"/>
              </w:rPr>
              <w:t>saya</w:t>
            </w:r>
            <w:r>
              <w:rPr>
                <w:spacing w:val="38"/>
                <w:sz w:val="24"/>
              </w:rPr>
              <w:t xml:space="preserve"> </w:t>
            </w:r>
            <w:r>
              <w:rPr>
                <w:spacing w:val="-2"/>
                <w:sz w:val="24"/>
              </w:rPr>
              <w:t>tidak</w:t>
            </w:r>
          </w:p>
        </w:tc>
        <w:tc>
          <w:tcPr>
            <w:tcW w:w="696" w:type="dxa"/>
          </w:tcPr>
          <w:p w14:paraId="35203B98" w14:textId="77777777" w:rsidR="00EA61D0" w:rsidRDefault="00EA61D0" w:rsidP="000C6815">
            <w:pPr>
              <w:pStyle w:val="TableParagraph"/>
              <w:rPr>
                <w:sz w:val="24"/>
              </w:rPr>
            </w:pPr>
          </w:p>
        </w:tc>
        <w:tc>
          <w:tcPr>
            <w:tcW w:w="668" w:type="dxa"/>
          </w:tcPr>
          <w:p w14:paraId="309B196D" w14:textId="77777777" w:rsidR="00EA61D0" w:rsidRDefault="00EA61D0" w:rsidP="000C6815">
            <w:pPr>
              <w:pStyle w:val="TableParagraph"/>
              <w:rPr>
                <w:sz w:val="24"/>
              </w:rPr>
            </w:pPr>
          </w:p>
        </w:tc>
        <w:tc>
          <w:tcPr>
            <w:tcW w:w="640" w:type="dxa"/>
          </w:tcPr>
          <w:p w14:paraId="492B30F5" w14:textId="77777777" w:rsidR="00EA61D0" w:rsidRDefault="00EA61D0" w:rsidP="000C6815">
            <w:pPr>
              <w:pStyle w:val="TableParagraph"/>
              <w:rPr>
                <w:sz w:val="24"/>
              </w:rPr>
            </w:pPr>
          </w:p>
        </w:tc>
        <w:tc>
          <w:tcPr>
            <w:tcW w:w="664" w:type="dxa"/>
          </w:tcPr>
          <w:p w14:paraId="1901EFFD" w14:textId="77777777" w:rsidR="00EA61D0" w:rsidRDefault="00EA61D0" w:rsidP="000C6815">
            <w:pPr>
              <w:pStyle w:val="TableParagraph"/>
              <w:rPr>
                <w:sz w:val="24"/>
              </w:rPr>
            </w:pPr>
          </w:p>
        </w:tc>
      </w:tr>
    </w:tbl>
    <w:p w14:paraId="604B9D11" w14:textId="77777777" w:rsidR="00EA61D0" w:rsidRDefault="00EA61D0" w:rsidP="00EA61D0">
      <w:pPr>
        <w:pStyle w:val="TableParagraph"/>
        <w:rPr>
          <w:sz w:val="24"/>
        </w:rPr>
        <w:sectPr w:rsidR="00EA61D0" w:rsidSect="00EA61D0">
          <w:headerReference w:type="default" r:id="rId14"/>
          <w:footerReference w:type="default" r:id="rId15"/>
          <w:pgSz w:w="11910" w:h="16840"/>
          <w:pgMar w:top="960" w:right="992" w:bottom="280" w:left="1559" w:header="710" w:footer="0" w:gutter="0"/>
          <w:cols w:space="720"/>
        </w:sectPr>
      </w:pPr>
    </w:p>
    <w:p w14:paraId="4FD58232" w14:textId="3FD1F1A6" w:rsidR="00EA61D0" w:rsidRDefault="00EA61D0" w:rsidP="00EA61D0">
      <w:pPr>
        <w:pStyle w:val="BodyText"/>
        <w:rPr>
          <w:b/>
          <w:sz w:val="20"/>
        </w:rPr>
      </w:pPr>
    </w:p>
    <w:p w14:paraId="4CF09D04" w14:textId="77777777" w:rsidR="00EA61D0" w:rsidRDefault="00EA61D0" w:rsidP="00EA61D0">
      <w:pPr>
        <w:pStyle w:val="BodyText"/>
        <w:rPr>
          <w:b/>
          <w:sz w:val="20"/>
        </w:rPr>
      </w:pPr>
    </w:p>
    <w:p w14:paraId="45C48F06" w14:textId="77777777" w:rsidR="00EA61D0" w:rsidRDefault="00EA61D0" w:rsidP="00EA61D0">
      <w:pPr>
        <w:pStyle w:val="BodyText"/>
        <w:rPr>
          <w:b/>
          <w:sz w:val="20"/>
        </w:rPr>
      </w:pPr>
    </w:p>
    <w:p w14:paraId="20AFBA97" w14:textId="77777777" w:rsidR="00EA61D0" w:rsidRDefault="00EA61D0" w:rsidP="00EA61D0">
      <w:pPr>
        <w:pStyle w:val="BodyText"/>
        <w:rPr>
          <w:b/>
          <w:sz w:val="20"/>
        </w:rPr>
      </w:pPr>
    </w:p>
    <w:p w14:paraId="1095EB6E" w14:textId="77777777" w:rsidR="00EA61D0" w:rsidRDefault="00EA61D0" w:rsidP="00EA61D0">
      <w:pPr>
        <w:pStyle w:val="BodyText"/>
        <w:spacing w:before="142"/>
        <w:rPr>
          <w:b/>
          <w:sz w:val="20"/>
        </w:rPr>
      </w:pPr>
    </w:p>
    <w:tbl>
      <w:tblPr>
        <w:tblW w:w="0" w:type="auto"/>
        <w:tblInd w:w="9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92"/>
        <w:gridCol w:w="4534"/>
        <w:gridCol w:w="696"/>
        <w:gridCol w:w="668"/>
        <w:gridCol w:w="640"/>
        <w:gridCol w:w="664"/>
      </w:tblGrid>
      <w:tr w:rsidR="00EA61D0" w14:paraId="312EB256" w14:textId="77777777" w:rsidTr="000C6815">
        <w:trPr>
          <w:trHeight w:val="826"/>
        </w:trPr>
        <w:tc>
          <w:tcPr>
            <w:tcW w:w="592" w:type="dxa"/>
          </w:tcPr>
          <w:p w14:paraId="627593C1" w14:textId="77777777" w:rsidR="00EA61D0" w:rsidRDefault="00EA61D0" w:rsidP="000C6815">
            <w:pPr>
              <w:pStyle w:val="TableParagraph"/>
              <w:rPr>
                <w:sz w:val="24"/>
              </w:rPr>
            </w:pPr>
          </w:p>
        </w:tc>
        <w:tc>
          <w:tcPr>
            <w:tcW w:w="4534" w:type="dxa"/>
          </w:tcPr>
          <w:p w14:paraId="53B2472D" w14:textId="77777777" w:rsidR="00EA61D0" w:rsidRDefault="00EA61D0" w:rsidP="000C6815">
            <w:pPr>
              <w:pStyle w:val="TableParagraph"/>
              <w:tabs>
                <w:tab w:val="left" w:pos="1723"/>
                <w:tab w:val="left" w:pos="2886"/>
                <w:tab w:val="left" w:pos="4076"/>
              </w:tabs>
              <w:spacing w:line="271" w:lineRule="exact"/>
              <w:ind w:left="107"/>
              <w:rPr>
                <w:sz w:val="24"/>
              </w:rPr>
            </w:pPr>
            <w:r>
              <w:rPr>
                <w:spacing w:val="-2"/>
                <w:sz w:val="24"/>
              </w:rPr>
              <w:t>mengarahkan</w:t>
            </w:r>
            <w:r>
              <w:rPr>
                <w:sz w:val="24"/>
              </w:rPr>
              <w:tab/>
            </w:r>
            <w:r>
              <w:rPr>
                <w:spacing w:val="-2"/>
                <w:sz w:val="24"/>
              </w:rPr>
              <w:t>perilaku,</w:t>
            </w:r>
            <w:r>
              <w:rPr>
                <w:sz w:val="24"/>
              </w:rPr>
              <w:tab/>
            </w:r>
            <w:r>
              <w:rPr>
                <w:spacing w:val="-2"/>
                <w:sz w:val="24"/>
              </w:rPr>
              <w:t>kegiatan,</w:t>
            </w:r>
            <w:r>
              <w:rPr>
                <w:sz w:val="24"/>
              </w:rPr>
              <w:tab/>
            </w:r>
            <w:r>
              <w:rPr>
                <w:spacing w:val="-5"/>
                <w:sz w:val="24"/>
              </w:rPr>
              <w:t>dan</w:t>
            </w:r>
          </w:p>
          <w:p w14:paraId="7961710C" w14:textId="77777777" w:rsidR="00EA61D0" w:rsidRDefault="00EA61D0" w:rsidP="000C6815">
            <w:pPr>
              <w:pStyle w:val="TableParagraph"/>
              <w:spacing w:before="140"/>
              <w:ind w:left="107"/>
              <w:rPr>
                <w:sz w:val="24"/>
              </w:rPr>
            </w:pPr>
            <w:r>
              <w:rPr>
                <w:sz w:val="24"/>
              </w:rPr>
              <w:t>keinginan</w:t>
            </w:r>
            <w:r>
              <w:rPr>
                <w:spacing w:val="-1"/>
                <w:sz w:val="24"/>
              </w:rPr>
              <w:t xml:space="preserve"> </w:t>
            </w:r>
            <w:r>
              <w:rPr>
                <w:sz w:val="24"/>
              </w:rPr>
              <w:t>anak-anak</w:t>
            </w:r>
            <w:r>
              <w:rPr>
                <w:spacing w:val="-1"/>
                <w:sz w:val="24"/>
              </w:rPr>
              <w:t xml:space="preserve"> </w:t>
            </w:r>
            <w:r>
              <w:rPr>
                <w:sz w:val="24"/>
              </w:rPr>
              <w:t>dalam</w:t>
            </w:r>
            <w:r>
              <w:rPr>
                <w:spacing w:val="-1"/>
                <w:sz w:val="24"/>
              </w:rPr>
              <w:t xml:space="preserve"> </w:t>
            </w:r>
            <w:r>
              <w:rPr>
                <w:spacing w:val="-2"/>
                <w:sz w:val="24"/>
              </w:rPr>
              <w:t>keluarga.</w:t>
            </w:r>
          </w:p>
        </w:tc>
        <w:tc>
          <w:tcPr>
            <w:tcW w:w="696" w:type="dxa"/>
          </w:tcPr>
          <w:p w14:paraId="2A3AC230" w14:textId="77777777" w:rsidR="00EA61D0" w:rsidRDefault="00EA61D0" w:rsidP="000C6815">
            <w:pPr>
              <w:pStyle w:val="TableParagraph"/>
              <w:rPr>
                <w:sz w:val="24"/>
              </w:rPr>
            </w:pPr>
          </w:p>
        </w:tc>
        <w:tc>
          <w:tcPr>
            <w:tcW w:w="668" w:type="dxa"/>
          </w:tcPr>
          <w:p w14:paraId="2B386369" w14:textId="77777777" w:rsidR="00EA61D0" w:rsidRDefault="00EA61D0" w:rsidP="000C6815">
            <w:pPr>
              <w:pStyle w:val="TableParagraph"/>
              <w:rPr>
                <w:sz w:val="24"/>
              </w:rPr>
            </w:pPr>
          </w:p>
        </w:tc>
        <w:tc>
          <w:tcPr>
            <w:tcW w:w="640" w:type="dxa"/>
          </w:tcPr>
          <w:p w14:paraId="2D4A80EC" w14:textId="77777777" w:rsidR="00EA61D0" w:rsidRDefault="00EA61D0" w:rsidP="000C6815">
            <w:pPr>
              <w:pStyle w:val="TableParagraph"/>
              <w:rPr>
                <w:sz w:val="24"/>
              </w:rPr>
            </w:pPr>
          </w:p>
        </w:tc>
        <w:tc>
          <w:tcPr>
            <w:tcW w:w="664" w:type="dxa"/>
          </w:tcPr>
          <w:p w14:paraId="1E40A60B" w14:textId="77777777" w:rsidR="00EA61D0" w:rsidRDefault="00EA61D0" w:rsidP="000C6815">
            <w:pPr>
              <w:pStyle w:val="TableParagraph"/>
              <w:rPr>
                <w:sz w:val="24"/>
              </w:rPr>
            </w:pPr>
          </w:p>
        </w:tc>
      </w:tr>
      <w:tr w:rsidR="00EA61D0" w14:paraId="665F5835" w14:textId="77777777" w:rsidTr="000C6815">
        <w:trPr>
          <w:trHeight w:val="2070"/>
        </w:trPr>
        <w:tc>
          <w:tcPr>
            <w:tcW w:w="592" w:type="dxa"/>
          </w:tcPr>
          <w:p w14:paraId="677C6BE0" w14:textId="77777777" w:rsidR="00EA61D0" w:rsidRDefault="00EA61D0" w:rsidP="000C6815">
            <w:pPr>
              <w:pStyle w:val="TableParagraph"/>
              <w:spacing w:line="271" w:lineRule="exact"/>
              <w:ind w:right="67"/>
              <w:jc w:val="center"/>
              <w:rPr>
                <w:sz w:val="24"/>
              </w:rPr>
            </w:pPr>
            <w:r>
              <w:rPr>
                <w:spacing w:val="-5"/>
                <w:sz w:val="24"/>
              </w:rPr>
              <w:t>29.</w:t>
            </w:r>
          </w:p>
        </w:tc>
        <w:tc>
          <w:tcPr>
            <w:tcW w:w="4534" w:type="dxa"/>
          </w:tcPr>
          <w:p w14:paraId="2B435A07" w14:textId="77777777" w:rsidR="00EA61D0" w:rsidRDefault="00EA61D0" w:rsidP="000C6815">
            <w:pPr>
              <w:pStyle w:val="TableParagraph"/>
              <w:spacing w:line="360" w:lineRule="auto"/>
              <w:ind w:left="107" w:right="106"/>
              <w:jc w:val="both"/>
              <w:rPr>
                <w:sz w:val="24"/>
              </w:rPr>
            </w:pPr>
            <w:r>
              <w:rPr>
                <w:sz w:val="24"/>
              </w:rPr>
              <w:t>Ketika saya tumbuh dewasa, saya tahu apa yang diharapkan ibu saya dalam keluarga dan ia bersikeras bahwa saya memenuhi harapan</w:t>
            </w:r>
            <w:r>
              <w:rPr>
                <w:spacing w:val="39"/>
                <w:sz w:val="24"/>
              </w:rPr>
              <w:t xml:space="preserve">  </w:t>
            </w:r>
            <w:r>
              <w:rPr>
                <w:sz w:val="24"/>
              </w:rPr>
              <w:t>itu</w:t>
            </w:r>
            <w:r>
              <w:rPr>
                <w:spacing w:val="39"/>
                <w:sz w:val="24"/>
              </w:rPr>
              <w:t xml:space="preserve">  </w:t>
            </w:r>
            <w:r>
              <w:rPr>
                <w:sz w:val="24"/>
              </w:rPr>
              <w:t>hanya</w:t>
            </w:r>
            <w:r>
              <w:rPr>
                <w:spacing w:val="40"/>
                <w:sz w:val="24"/>
              </w:rPr>
              <w:t xml:space="preserve">  </w:t>
            </w:r>
            <w:r>
              <w:rPr>
                <w:sz w:val="24"/>
              </w:rPr>
              <w:t>karena</w:t>
            </w:r>
            <w:r>
              <w:rPr>
                <w:spacing w:val="40"/>
                <w:sz w:val="24"/>
              </w:rPr>
              <w:t xml:space="preserve">  </w:t>
            </w:r>
            <w:r>
              <w:rPr>
                <w:spacing w:val="-2"/>
                <w:sz w:val="24"/>
              </w:rPr>
              <w:t>menghormati</w:t>
            </w:r>
          </w:p>
          <w:p w14:paraId="51E1765D" w14:textId="77777777" w:rsidR="00EA61D0" w:rsidRDefault="00EA61D0" w:rsidP="000C6815">
            <w:pPr>
              <w:pStyle w:val="TableParagraph"/>
              <w:ind w:left="107"/>
              <w:rPr>
                <w:sz w:val="24"/>
              </w:rPr>
            </w:pPr>
            <w:r>
              <w:rPr>
                <w:spacing w:val="-2"/>
                <w:sz w:val="24"/>
              </w:rPr>
              <w:t>otoritasnya.</w:t>
            </w:r>
          </w:p>
        </w:tc>
        <w:tc>
          <w:tcPr>
            <w:tcW w:w="696" w:type="dxa"/>
          </w:tcPr>
          <w:p w14:paraId="5186B3FD" w14:textId="77777777" w:rsidR="00EA61D0" w:rsidRDefault="00EA61D0" w:rsidP="000C6815">
            <w:pPr>
              <w:pStyle w:val="TableParagraph"/>
              <w:rPr>
                <w:sz w:val="24"/>
              </w:rPr>
            </w:pPr>
          </w:p>
        </w:tc>
        <w:tc>
          <w:tcPr>
            <w:tcW w:w="668" w:type="dxa"/>
          </w:tcPr>
          <w:p w14:paraId="37B3C175" w14:textId="77777777" w:rsidR="00EA61D0" w:rsidRDefault="00EA61D0" w:rsidP="000C6815">
            <w:pPr>
              <w:pStyle w:val="TableParagraph"/>
              <w:rPr>
                <w:sz w:val="24"/>
              </w:rPr>
            </w:pPr>
          </w:p>
        </w:tc>
        <w:tc>
          <w:tcPr>
            <w:tcW w:w="640" w:type="dxa"/>
          </w:tcPr>
          <w:p w14:paraId="06118976" w14:textId="77777777" w:rsidR="00EA61D0" w:rsidRDefault="00EA61D0" w:rsidP="000C6815">
            <w:pPr>
              <w:pStyle w:val="TableParagraph"/>
              <w:rPr>
                <w:sz w:val="24"/>
              </w:rPr>
            </w:pPr>
          </w:p>
        </w:tc>
        <w:tc>
          <w:tcPr>
            <w:tcW w:w="664" w:type="dxa"/>
          </w:tcPr>
          <w:p w14:paraId="69D3332E" w14:textId="77777777" w:rsidR="00EA61D0" w:rsidRDefault="00EA61D0" w:rsidP="000C6815">
            <w:pPr>
              <w:pStyle w:val="TableParagraph"/>
              <w:rPr>
                <w:sz w:val="24"/>
              </w:rPr>
            </w:pPr>
          </w:p>
        </w:tc>
      </w:tr>
      <w:tr w:rsidR="00EA61D0" w14:paraId="3D753AD0" w14:textId="77777777" w:rsidTr="000C6815">
        <w:trPr>
          <w:trHeight w:val="2070"/>
        </w:trPr>
        <w:tc>
          <w:tcPr>
            <w:tcW w:w="592" w:type="dxa"/>
          </w:tcPr>
          <w:p w14:paraId="72C7C3B1" w14:textId="77777777" w:rsidR="00EA61D0" w:rsidRDefault="00EA61D0" w:rsidP="000C6815">
            <w:pPr>
              <w:pStyle w:val="TableParagraph"/>
              <w:spacing w:line="271" w:lineRule="exact"/>
              <w:ind w:right="67"/>
              <w:jc w:val="center"/>
              <w:rPr>
                <w:sz w:val="24"/>
              </w:rPr>
            </w:pPr>
            <w:r>
              <w:rPr>
                <w:spacing w:val="-5"/>
                <w:sz w:val="24"/>
              </w:rPr>
              <w:t>30.</w:t>
            </w:r>
          </w:p>
        </w:tc>
        <w:tc>
          <w:tcPr>
            <w:tcW w:w="4534" w:type="dxa"/>
          </w:tcPr>
          <w:p w14:paraId="74AB405A" w14:textId="77777777" w:rsidR="00EA61D0" w:rsidRDefault="00EA61D0" w:rsidP="000C6815">
            <w:pPr>
              <w:pStyle w:val="TableParagraph"/>
              <w:spacing w:line="360" w:lineRule="auto"/>
              <w:ind w:left="107" w:right="103"/>
              <w:jc w:val="both"/>
              <w:rPr>
                <w:sz w:val="24"/>
              </w:rPr>
            </w:pPr>
            <w:r>
              <w:rPr>
                <w:sz w:val="24"/>
              </w:rPr>
              <w:t>Jika ibu saya membuat keputusan dalam keluarga yang menyakiti saya, ia bersedia mendiskusikan keputusan itu dengan saya dan</w:t>
            </w:r>
            <w:r>
              <w:rPr>
                <w:spacing w:val="74"/>
                <w:sz w:val="24"/>
              </w:rPr>
              <w:t xml:space="preserve">  </w:t>
            </w:r>
            <w:r>
              <w:rPr>
                <w:sz w:val="24"/>
              </w:rPr>
              <w:t>mengakuinya</w:t>
            </w:r>
            <w:r>
              <w:rPr>
                <w:spacing w:val="75"/>
                <w:sz w:val="24"/>
              </w:rPr>
              <w:t xml:space="preserve">  </w:t>
            </w:r>
            <w:r>
              <w:rPr>
                <w:sz w:val="24"/>
              </w:rPr>
              <w:t>jika</w:t>
            </w:r>
            <w:r>
              <w:rPr>
                <w:spacing w:val="74"/>
                <w:sz w:val="24"/>
              </w:rPr>
              <w:t xml:space="preserve">  </w:t>
            </w:r>
            <w:r>
              <w:rPr>
                <w:sz w:val="24"/>
              </w:rPr>
              <w:t>ia</w:t>
            </w:r>
            <w:r>
              <w:rPr>
                <w:spacing w:val="75"/>
                <w:sz w:val="24"/>
              </w:rPr>
              <w:t xml:space="preserve">  </w:t>
            </w:r>
            <w:r>
              <w:rPr>
                <w:spacing w:val="-2"/>
                <w:sz w:val="24"/>
              </w:rPr>
              <w:t>melakukan</w:t>
            </w:r>
          </w:p>
          <w:p w14:paraId="68D0C1FE" w14:textId="77777777" w:rsidR="00EA61D0" w:rsidRDefault="00EA61D0" w:rsidP="000C6815">
            <w:pPr>
              <w:pStyle w:val="TableParagraph"/>
              <w:ind w:left="107"/>
              <w:rPr>
                <w:sz w:val="24"/>
              </w:rPr>
            </w:pPr>
            <w:r>
              <w:rPr>
                <w:spacing w:val="-2"/>
                <w:sz w:val="24"/>
              </w:rPr>
              <w:t>kesalahan.</w:t>
            </w:r>
          </w:p>
        </w:tc>
        <w:tc>
          <w:tcPr>
            <w:tcW w:w="696" w:type="dxa"/>
          </w:tcPr>
          <w:p w14:paraId="2BAF0C82" w14:textId="77777777" w:rsidR="00EA61D0" w:rsidRDefault="00EA61D0" w:rsidP="000C6815">
            <w:pPr>
              <w:pStyle w:val="TableParagraph"/>
              <w:rPr>
                <w:sz w:val="24"/>
              </w:rPr>
            </w:pPr>
          </w:p>
        </w:tc>
        <w:tc>
          <w:tcPr>
            <w:tcW w:w="668" w:type="dxa"/>
          </w:tcPr>
          <w:p w14:paraId="757FABE5" w14:textId="77777777" w:rsidR="00EA61D0" w:rsidRDefault="00EA61D0" w:rsidP="000C6815">
            <w:pPr>
              <w:pStyle w:val="TableParagraph"/>
              <w:rPr>
                <w:sz w:val="24"/>
              </w:rPr>
            </w:pPr>
          </w:p>
        </w:tc>
        <w:tc>
          <w:tcPr>
            <w:tcW w:w="640" w:type="dxa"/>
          </w:tcPr>
          <w:p w14:paraId="3DF253C6" w14:textId="77777777" w:rsidR="00EA61D0" w:rsidRDefault="00EA61D0" w:rsidP="000C6815">
            <w:pPr>
              <w:pStyle w:val="TableParagraph"/>
              <w:rPr>
                <w:sz w:val="24"/>
              </w:rPr>
            </w:pPr>
          </w:p>
        </w:tc>
        <w:tc>
          <w:tcPr>
            <w:tcW w:w="664" w:type="dxa"/>
          </w:tcPr>
          <w:p w14:paraId="148495D8" w14:textId="77777777" w:rsidR="00EA61D0" w:rsidRDefault="00EA61D0" w:rsidP="000C6815">
            <w:pPr>
              <w:pStyle w:val="TableParagraph"/>
              <w:rPr>
                <w:sz w:val="24"/>
              </w:rPr>
            </w:pPr>
          </w:p>
        </w:tc>
      </w:tr>
    </w:tbl>
    <w:p w14:paraId="4749398B" w14:textId="77777777" w:rsidR="00EA61D0" w:rsidRDefault="00EA61D0"/>
    <w:sectPr w:rsidR="00EA61D0" w:rsidSect="00034616">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A25555" w14:textId="77777777" w:rsidR="0093460A" w:rsidRDefault="0093460A">
      <w:pPr>
        <w:spacing w:after="0" w:line="240" w:lineRule="auto"/>
      </w:pPr>
      <w:r>
        <w:separator/>
      </w:r>
    </w:p>
  </w:endnote>
  <w:endnote w:type="continuationSeparator" w:id="0">
    <w:p w14:paraId="5D547AB5" w14:textId="77777777" w:rsidR="0093460A" w:rsidRDefault="009346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79641F" w14:textId="77777777" w:rsidR="00EA61D0" w:rsidRDefault="00EA61D0">
    <w:pPr>
      <w:pStyle w:val="BodyText"/>
      <w:spacing w:line="14" w:lineRule="auto"/>
      <w:rPr>
        <w:sz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754215" w14:textId="77777777" w:rsidR="00EA61D0" w:rsidRDefault="00EA61D0">
    <w:pPr>
      <w:pStyle w:val="BodyText"/>
      <w:spacing w:line="14" w:lineRule="auto"/>
      <w:rPr>
        <w:sz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84B970" w14:textId="77777777" w:rsidR="00EA61D0" w:rsidRDefault="00EA61D0">
    <w:pPr>
      <w:pStyle w:val="BodyText"/>
      <w:spacing w:line="14" w:lineRule="auto"/>
      <w:rPr>
        <w:sz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605D5F" w14:textId="77777777" w:rsidR="00EA61D0" w:rsidRDefault="00EA61D0">
    <w:pPr>
      <w:pStyle w:val="BodyText"/>
      <w:spacing w:line="14" w:lineRule="auto"/>
      <w:rPr>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C24238" w14:textId="77777777" w:rsidR="0093460A" w:rsidRDefault="0093460A">
      <w:pPr>
        <w:spacing w:after="0" w:line="240" w:lineRule="auto"/>
      </w:pPr>
      <w:r>
        <w:separator/>
      </w:r>
    </w:p>
  </w:footnote>
  <w:footnote w:type="continuationSeparator" w:id="0">
    <w:p w14:paraId="13E17F82" w14:textId="77777777" w:rsidR="0093460A" w:rsidRDefault="0093460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B8083" w14:textId="77777777" w:rsidR="00EA61D0" w:rsidRDefault="00EA61D0">
    <w:pPr>
      <w:pStyle w:val="BodyText"/>
      <w:spacing w:line="14" w:lineRule="auto"/>
      <w:rPr>
        <w:sz w:val="20"/>
      </w:rPr>
    </w:pPr>
    <w:r>
      <w:rPr>
        <w:noProof/>
        <w:sz w:val="20"/>
      </w:rPr>
      <mc:AlternateContent>
        <mc:Choice Requires="wps">
          <w:drawing>
            <wp:anchor distT="0" distB="0" distL="0" distR="0" simplePos="0" relativeHeight="251659264" behindDoc="1" locked="0" layoutInCell="1" allowOverlap="1" wp14:anchorId="36E7C73D" wp14:editId="74D34134">
              <wp:simplePos x="0" y="0"/>
              <wp:positionH relativeFrom="page">
                <wp:posOffset>6214745</wp:posOffset>
              </wp:positionH>
              <wp:positionV relativeFrom="page">
                <wp:posOffset>438234</wp:posOffset>
              </wp:positionV>
              <wp:extent cx="317500" cy="194310"/>
              <wp:effectExtent l="0" t="0" r="0" b="0"/>
              <wp:wrapNone/>
              <wp:docPr id="304" name="Textbox 3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17500" cy="194310"/>
                      </a:xfrm>
                      <a:prstGeom prst="rect">
                        <a:avLst/>
                      </a:prstGeom>
                    </wps:spPr>
                    <wps:txbx>
                      <w:txbxContent>
                        <w:p w14:paraId="43A4C2C2" w14:textId="77777777" w:rsidR="00EA61D0" w:rsidRDefault="00EA61D0">
                          <w:pPr>
                            <w:spacing w:before="10"/>
                            <w:ind w:left="60"/>
                          </w:pPr>
                          <w:r>
                            <w:rPr>
                              <w:spacing w:val="-5"/>
                            </w:rPr>
                            <w:fldChar w:fldCharType="begin"/>
                          </w:r>
                          <w:r>
                            <w:rPr>
                              <w:spacing w:val="-5"/>
                            </w:rPr>
                            <w:instrText xml:space="preserve"> PAGE </w:instrText>
                          </w:r>
                          <w:r>
                            <w:rPr>
                              <w:spacing w:val="-5"/>
                            </w:rPr>
                            <w:fldChar w:fldCharType="separate"/>
                          </w:r>
                          <w:r>
                            <w:rPr>
                              <w:spacing w:val="-5"/>
                            </w:rPr>
                            <w:t>106</w:t>
                          </w:r>
                          <w:r>
                            <w:rPr>
                              <w:spacing w:val="-5"/>
                            </w:rPr>
                            <w:fldChar w:fldCharType="end"/>
                          </w:r>
                        </w:p>
                      </w:txbxContent>
                    </wps:txbx>
                    <wps:bodyPr wrap="square" lIns="0" tIns="0" rIns="0" bIns="0" rtlCol="0">
                      <a:noAutofit/>
                    </wps:bodyPr>
                  </wps:wsp>
                </a:graphicData>
              </a:graphic>
            </wp:anchor>
          </w:drawing>
        </mc:Choice>
        <mc:Fallback>
          <w:pict>
            <v:shapetype w14:anchorId="36E7C73D" id="_x0000_t202" coordsize="21600,21600" o:spt="202" path="m,l,21600r21600,l21600,xe">
              <v:stroke joinstyle="miter"/>
              <v:path gradientshapeok="t" o:connecttype="rect"/>
            </v:shapetype>
            <v:shape id="Textbox 304" o:spid="_x0000_s1026" type="#_x0000_t202" style="position:absolute;margin-left:489.35pt;margin-top:34.5pt;width:25pt;height:15.3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" filled="f" stroked="f">
              <v:textbox inset="0,0,0,0">
                <w:txbxContent>
                  <w:p w14:paraId="43A4C2C2" w14:textId="77777777" w:rsidR="00EA61D0" w:rsidRDefault="00EA61D0">
                    <w:pPr>
                      <w:spacing w:before="10"/>
                      <w:ind w:left="60"/>
                    </w:pPr>
                    <w:r>
                      <w:rPr>
                        <w:spacing w:val="-5"/>
                      </w:rPr>
                      <w:fldChar w:fldCharType="begin"/>
                    </w:r>
                    <w:r>
                      <w:rPr>
                        <w:spacing w:val="-5"/>
                      </w:rPr>
                      <w:instrText xml:space="preserve"> PAGE </w:instrText>
                    </w:r>
                    <w:r>
                      <w:rPr>
                        <w:spacing w:val="-5"/>
                      </w:rPr>
                      <w:fldChar w:fldCharType="separate"/>
                    </w:r>
                    <w:r>
                      <w:rPr>
                        <w:spacing w:val="-5"/>
                      </w:rPr>
                      <w:t>106</w:t>
                    </w:r>
                    <w:r>
                      <w:rPr>
                        <w:spacing w:val="-5"/>
                      </w:rPr>
                      <w:fldChar w:fldCharType="end"/>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9FFC23" w14:textId="77777777" w:rsidR="00EA61D0" w:rsidRDefault="00EA61D0">
    <w:pPr>
      <w:pStyle w:val="BodyText"/>
      <w:spacing w:line="14" w:lineRule="auto"/>
      <w:rPr>
        <w:sz w:val="20"/>
      </w:rPr>
    </w:pPr>
    <w:r>
      <w:rPr>
        <w:noProof/>
        <w:sz w:val="20"/>
      </w:rPr>
      <mc:AlternateContent>
        <mc:Choice Requires="wps">
          <w:drawing>
            <wp:anchor distT="0" distB="0" distL="0" distR="0" simplePos="0" relativeHeight="251652608" behindDoc="1" locked="0" layoutInCell="1" allowOverlap="1" wp14:anchorId="353A7038" wp14:editId="1DEFD2C3">
              <wp:simplePos x="0" y="0"/>
              <wp:positionH relativeFrom="page">
                <wp:posOffset>6214745</wp:posOffset>
              </wp:positionH>
              <wp:positionV relativeFrom="page">
                <wp:posOffset>438234</wp:posOffset>
              </wp:positionV>
              <wp:extent cx="317500" cy="194310"/>
              <wp:effectExtent l="0" t="0" r="0" b="0"/>
              <wp:wrapNone/>
              <wp:docPr id="306" name="Textbox 3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17500" cy="194310"/>
                      </a:xfrm>
                      <a:prstGeom prst="rect">
                        <a:avLst/>
                      </a:prstGeom>
                    </wps:spPr>
                    <wps:txbx>
                      <w:txbxContent>
                        <w:p w14:paraId="035AD342" w14:textId="77777777" w:rsidR="00EA61D0" w:rsidRDefault="00EA61D0">
                          <w:pPr>
                            <w:spacing w:before="10"/>
                            <w:ind w:left="60"/>
                          </w:pPr>
                          <w:r>
                            <w:rPr>
                              <w:spacing w:val="-5"/>
                            </w:rPr>
                            <w:fldChar w:fldCharType="begin"/>
                          </w:r>
                          <w:r>
                            <w:rPr>
                              <w:spacing w:val="-5"/>
                            </w:rPr>
                            <w:instrText xml:space="preserve"> PAGE </w:instrText>
                          </w:r>
                          <w:r>
                            <w:rPr>
                              <w:spacing w:val="-5"/>
                            </w:rPr>
                            <w:fldChar w:fldCharType="separate"/>
                          </w:r>
                          <w:r>
                            <w:rPr>
                              <w:spacing w:val="-5"/>
                            </w:rPr>
                            <w:t>107</w:t>
                          </w:r>
                          <w:r>
                            <w:rPr>
                              <w:spacing w:val="-5"/>
                            </w:rPr>
                            <w:fldChar w:fldCharType="end"/>
                          </w:r>
                        </w:p>
                      </w:txbxContent>
                    </wps:txbx>
                    <wps:bodyPr wrap="square" lIns="0" tIns="0" rIns="0" bIns="0" rtlCol="0">
                      <a:noAutofit/>
                    </wps:bodyPr>
                  </wps:wsp>
                </a:graphicData>
              </a:graphic>
            </wp:anchor>
          </w:drawing>
        </mc:Choice>
        <mc:Fallback>
          <w:pict>
            <v:shapetype w14:anchorId="353A7038" id="_x0000_t202" coordsize="21600,21600" o:spt="202" path="m,l,21600r21600,l21600,xe">
              <v:stroke joinstyle="miter"/>
              <v:path gradientshapeok="t" o:connecttype="rect"/>
            </v:shapetype>
            <v:shape id="Textbox 306" o:spid="_x0000_s1027" type="#_x0000_t202" style="position:absolute;margin-left:489.35pt;margin-top:34.5pt;width:25pt;height:15.3pt;z-index:-2516638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" filled="f" stroked="f">
              <v:textbox inset="0,0,0,0">
                <w:txbxContent>
                  <w:p w14:paraId="035AD342" w14:textId="77777777" w:rsidR="00EA61D0" w:rsidRDefault="00EA61D0">
                    <w:pPr>
                      <w:spacing w:before="10"/>
                      <w:ind w:left="60"/>
                    </w:pPr>
                    <w:r>
                      <w:rPr>
                        <w:spacing w:val="-5"/>
                      </w:rPr>
                      <w:fldChar w:fldCharType="begin"/>
                    </w:r>
                    <w:r>
                      <w:rPr>
                        <w:spacing w:val="-5"/>
                      </w:rPr>
                      <w:instrText xml:space="preserve"> PAGE </w:instrText>
                    </w:r>
                    <w:r>
                      <w:rPr>
                        <w:spacing w:val="-5"/>
                      </w:rPr>
                      <w:fldChar w:fldCharType="separate"/>
                    </w:r>
                    <w:r>
                      <w:rPr>
                        <w:spacing w:val="-5"/>
                      </w:rPr>
                      <w:t>107</w:t>
                    </w:r>
                    <w:r>
                      <w:rPr>
                        <w:spacing w:val="-5"/>
                      </w:rPr>
                      <w:fldChar w:fldCharType="end"/>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2A1281" w14:textId="77777777" w:rsidR="00EA61D0" w:rsidRDefault="00EA61D0">
    <w:pPr>
      <w:pStyle w:val="BodyText"/>
      <w:spacing w:line="14" w:lineRule="auto"/>
      <w:rPr>
        <w:sz w:val="20"/>
      </w:rPr>
    </w:pPr>
    <w:r>
      <w:rPr>
        <w:noProof/>
        <w:sz w:val="20"/>
      </w:rPr>
      <mc:AlternateContent>
        <mc:Choice Requires="wps">
          <w:drawing>
            <wp:anchor distT="0" distB="0" distL="0" distR="0" simplePos="0" relativeHeight="251655680" behindDoc="1" locked="0" layoutInCell="1" allowOverlap="1" wp14:anchorId="2DCE9ED0" wp14:editId="6AAF5CB7">
              <wp:simplePos x="0" y="0"/>
              <wp:positionH relativeFrom="page">
                <wp:posOffset>6214745</wp:posOffset>
              </wp:positionH>
              <wp:positionV relativeFrom="page">
                <wp:posOffset>438234</wp:posOffset>
              </wp:positionV>
              <wp:extent cx="317500" cy="194310"/>
              <wp:effectExtent l="0" t="0" r="0" b="0"/>
              <wp:wrapNone/>
              <wp:docPr id="308" name="Textbox 3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17500" cy="194310"/>
                      </a:xfrm>
                      <a:prstGeom prst="rect">
                        <a:avLst/>
                      </a:prstGeom>
                    </wps:spPr>
                    <wps:txbx>
                      <w:txbxContent>
                        <w:p w14:paraId="2B93F04F" w14:textId="77777777" w:rsidR="00EA61D0" w:rsidRDefault="00EA61D0">
                          <w:pPr>
                            <w:spacing w:before="10"/>
                            <w:ind w:left="60"/>
                          </w:pPr>
                          <w:r>
                            <w:rPr>
                              <w:spacing w:val="-5"/>
                            </w:rPr>
                            <w:fldChar w:fldCharType="begin"/>
                          </w:r>
                          <w:r>
                            <w:rPr>
                              <w:spacing w:val="-5"/>
                            </w:rPr>
                            <w:instrText xml:space="preserve"> PAGE </w:instrText>
                          </w:r>
                          <w:r>
                            <w:rPr>
                              <w:spacing w:val="-5"/>
                            </w:rPr>
                            <w:fldChar w:fldCharType="separate"/>
                          </w:r>
                          <w:r>
                            <w:rPr>
                              <w:spacing w:val="-5"/>
                            </w:rPr>
                            <w:t>108</w:t>
                          </w:r>
                          <w:r>
                            <w:rPr>
                              <w:spacing w:val="-5"/>
                            </w:rPr>
                            <w:fldChar w:fldCharType="end"/>
                          </w:r>
                        </w:p>
                      </w:txbxContent>
                    </wps:txbx>
                    <wps:bodyPr wrap="square" lIns="0" tIns="0" rIns="0" bIns="0" rtlCol="0">
                      <a:noAutofit/>
                    </wps:bodyPr>
                  </wps:wsp>
                </a:graphicData>
              </a:graphic>
            </wp:anchor>
          </w:drawing>
        </mc:Choice>
        <mc:Fallback>
          <w:pict>
            <v:shapetype w14:anchorId="2DCE9ED0" id="_x0000_t202" coordsize="21600,21600" o:spt="202" path="m,l,21600r21600,l21600,xe">
              <v:stroke joinstyle="miter"/>
              <v:path gradientshapeok="t" o:connecttype="rect"/>
            </v:shapetype>
            <v:shape id="Textbox 308" o:spid="_x0000_s1028" type="#_x0000_t202" style="position:absolute;margin-left:489.35pt;margin-top:34.5pt;width:25pt;height:15.3pt;z-index:-2516608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" filled="f" stroked="f">
              <v:textbox inset="0,0,0,0">
                <w:txbxContent>
                  <w:p w14:paraId="2B93F04F" w14:textId="77777777" w:rsidR="00EA61D0" w:rsidRDefault="00EA61D0">
                    <w:pPr>
                      <w:spacing w:before="10"/>
                      <w:ind w:left="60"/>
                    </w:pPr>
                    <w:r>
                      <w:rPr>
                        <w:spacing w:val="-5"/>
                      </w:rPr>
                      <w:fldChar w:fldCharType="begin"/>
                    </w:r>
                    <w:r>
                      <w:rPr>
                        <w:spacing w:val="-5"/>
                      </w:rPr>
                      <w:instrText xml:space="preserve"> PAGE </w:instrText>
                    </w:r>
                    <w:r>
                      <w:rPr>
                        <w:spacing w:val="-5"/>
                      </w:rPr>
                      <w:fldChar w:fldCharType="separate"/>
                    </w:r>
                    <w:r>
                      <w:rPr>
                        <w:spacing w:val="-5"/>
                      </w:rPr>
                      <w:t>108</w:t>
                    </w:r>
                    <w:r>
                      <w:rPr>
                        <w:spacing w:val="-5"/>
                      </w:rPr>
                      <w:fldChar w:fldCharType="end"/>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58CDB3" w14:textId="77777777" w:rsidR="00EA61D0" w:rsidRDefault="00EA61D0">
    <w:pPr>
      <w:pStyle w:val="BodyText"/>
      <w:spacing w:line="14" w:lineRule="auto"/>
      <w:rPr>
        <w:sz w:val="20"/>
      </w:rPr>
    </w:pPr>
    <w:r>
      <w:rPr>
        <w:noProof/>
        <w:sz w:val="20"/>
      </w:rPr>
      <mc:AlternateContent>
        <mc:Choice Requires="wps">
          <w:drawing>
            <wp:anchor distT="0" distB="0" distL="0" distR="0" simplePos="0" relativeHeight="251656704" behindDoc="1" locked="0" layoutInCell="1" allowOverlap="1" wp14:anchorId="76F877ED" wp14:editId="351DC020">
              <wp:simplePos x="0" y="0"/>
              <wp:positionH relativeFrom="page">
                <wp:posOffset>6214745</wp:posOffset>
              </wp:positionH>
              <wp:positionV relativeFrom="page">
                <wp:posOffset>438234</wp:posOffset>
              </wp:positionV>
              <wp:extent cx="317500" cy="194310"/>
              <wp:effectExtent l="0" t="0" r="0" b="0"/>
              <wp:wrapNone/>
              <wp:docPr id="310" name="Textbox 3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17500" cy="194310"/>
                      </a:xfrm>
                      <a:prstGeom prst="rect">
                        <a:avLst/>
                      </a:prstGeom>
                    </wps:spPr>
                    <wps:txbx>
                      <w:txbxContent>
                        <w:p w14:paraId="4AFA64DF" w14:textId="77777777" w:rsidR="00EA61D0" w:rsidRDefault="00EA61D0">
                          <w:pPr>
                            <w:spacing w:before="10"/>
                            <w:ind w:left="60"/>
                          </w:pPr>
                          <w:r>
                            <w:rPr>
                              <w:spacing w:val="-5"/>
                            </w:rPr>
                            <w:fldChar w:fldCharType="begin"/>
                          </w:r>
                          <w:r>
                            <w:rPr>
                              <w:spacing w:val="-5"/>
                            </w:rPr>
                            <w:instrText xml:space="preserve"> PAGE </w:instrText>
                          </w:r>
                          <w:r>
                            <w:rPr>
                              <w:spacing w:val="-5"/>
                            </w:rPr>
                            <w:fldChar w:fldCharType="separate"/>
                          </w:r>
                          <w:r>
                            <w:rPr>
                              <w:spacing w:val="-5"/>
                            </w:rPr>
                            <w:t>109</w:t>
                          </w:r>
                          <w:r>
                            <w:rPr>
                              <w:spacing w:val="-5"/>
                            </w:rPr>
                            <w:fldChar w:fldCharType="end"/>
                          </w:r>
                        </w:p>
                      </w:txbxContent>
                    </wps:txbx>
                    <wps:bodyPr wrap="square" lIns="0" tIns="0" rIns="0" bIns="0" rtlCol="0">
                      <a:noAutofit/>
                    </wps:bodyPr>
                  </wps:wsp>
                </a:graphicData>
              </a:graphic>
            </wp:anchor>
          </w:drawing>
        </mc:Choice>
        <mc:Fallback>
          <w:pict>
            <v:shapetype w14:anchorId="76F877ED" id="_x0000_t202" coordsize="21600,21600" o:spt="202" path="m,l,21600r21600,l21600,xe">
              <v:stroke joinstyle="miter"/>
              <v:path gradientshapeok="t" o:connecttype="rect"/>
            </v:shapetype>
            <v:shape id="Textbox 310" o:spid="_x0000_s1029" type="#_x0000_t202" style="position:absolute;margin-left:489.35pt;margin-top:34.5pt;width:25pt;height:15.3pt;z-index:-2516597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" filled="f" stroked="f">
              <v:textbox inset="0,0,0,0">
                <w:txbxContent>
                  <w:p w14:paraId="4AFA64DF" w14:textId="77777777" w:rsidR="00EA61D0" w:rsidRDefault="00EA61D0">
                    <w:pPr>
                      <w:spacing w:before="10"/>
                      <w:ind w:left="60"/>
                    </w:pPr>
                    <w:r>
                      <w:rPr>
                        <w:spacing w:val="-5"/>
                      </w:rPr>
                      <w:fldChar w:fldCharType="begin"/>
                    </w:r>
                    <w:r>
                      <w:rPr>
                        <w:spacing w:val="-5"/>
                      </w:rPr>
                      <w:instrText xml:space="preserve"> PAGE </w:instrText>
                    </w:r>
                    <w:r>
                      <w:rPr>
                        <w:spacing w:val="-5"/>
                      </w:rPr>
                      <w:fldChar w:fldCharType="separate"/>
                    </w:r>
                    <w:r>
                      <w:rPr>
                        <w:spacing w:val="-5"/>
                      </w:rPr>
                      <w:t>109</w:t>
                    </w:r>
                    <w:r>
                      <w:rPr>
                        <w:spacing w:val="-5"/>
                      </w:rP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1478886808">
    <w:abstractNumId w:val="8"/>
  </w:num>
  <w:num w:numId="2" w16cid:durableId="1918786976">
    <w:abstractNumId w:val="6"/>
  </w:num>
  <w:num w:numId="3" w16cid:durableId="1828135262">
    <w:abstractNumId w:val="5"/>
  </w:num>
  <w:num w:numId="4" w16cid:durableId="1866671491">
    <w:abstractNumId w:val="4"/>
  </w:num>
  <w:num w:numId="5" w16cid:durableId="1010329142">
    <w:abstractNumId w:val="7"/>
  </w:num>
  <w:num w:numId="6" w16cid:durableId="1645966728">
    <w:abstractNumId w:val="3"/>
  </w:num>
  <w:num w:numId="7" w16cid:durableId="1607882461">
    <w:abstractNumId w:val="2"/>
  </w:num>
  <w:num w:numId="8" w16cid:durableId="1435591166">
    <w:abstractNumId w:val="1"/>
  </w:num>
  <w:num w:numId="9" w16cid:durableId="4266536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257CE"/>
    <w:rsid w:val="00034616"/>
    <w:rsid w:val="0006063C"/>
    <w:rsid w:val="0015074B"/>
    <w:rsid w:val="001C158F"/>
    <w:rsid w:val="002053C4"/>
    <w:rsid w:val="0029639D"/>
    <w:rsid w:val="00326F90"/>
    <w:rsid w:val="003C4982"/>
    <w:rsid w:val="00430406"/>
    <w:rsid w:val="005C56CC"/>
    <w:rsid w:val="0093460A"/>
    <w:rsid w:val="009E36AD"/>
    <w:rsid w:val="00AA1D8D"/>
    <w:rsid w:val="00B47730"/>
    <w:rsid w:val="00CB0664"/>
    <w:rsid w:val="00CB45B9"/>
    <w:rsid w:val="00D3716A"/>
    <w:rsid w:val="00DC4079"/>
    <w:rsid w:val="00E40E6F"/>
    <w:rsid w:val="00EA61D0"/>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A3FD06D"/>
  <w14:defaultImageDpi w14:val="300"/>
  <w15:docId w15:val="{689973C0-664C-41F5-BA32-EA23E4E3F0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TableParagraph">
    <w:name w:val="Table Paragraph"/>
    <w:basedOn w:val="Normal"/>
    <w:uiPriority w:val="1"/>
    <w:qFormat/>
    <w:rsid w:val="00EA61D0"/>
    <w:pPr>
      <w:widowControl w:val="0"/>
      <w:autoSpaceDE w:val="0"/>
      <w:autoSpaceDN w:val="0"/>
      <w:spacing w:after="0" w:line="240" w:lineRule="auto"/>
    </w:pPr>
    <w:rPr>
      <w:rFonts w:ascii="Times New Roman" w:eastAsia="Times New Roman" w:hAnsi="Times New Roman" w:cs="Times New Roman"/>
      <w:lang w:val="i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6</Pages>
  <Words>1022</Words>
  <Characters>5828</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6837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irma muslikhatul khoiroh irma</cp:lastModifiedBy>
  <cp:revision>8</cp:revision>
  <dcterms:created xsi:type="dcterms:W3CDTF">2013-12-23T23:15:00Z</dcterms:created>
  <dcterms:modified xsi:type="dcterms:W3CDTF">2025-12-31T06:50:00Z</dcterms:modified>
  <cp:category/>
</cp:coreProperties>
</file>